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56018E71" w14:textId="77777777">
        <w:trPr>
          <w:jc w:val="center"/>
        </w:trPr>
        <w:tc>
          <w:tcPr>
            <w:tcW w:w="8391" w:type="dxa"/>
            <w:tcBorders>
              <w:top w:val="single" w:sz="8" w:space="0" w:color="B5C6D7"/>
              <w:left w:val="single" w:sz="8" w:space="0" w:color="B5C6D7"/>
              <w:bottom w:val="single" w:sz="8" w:space="0" w:color="B5C6D7"/>
              <w:right w:val="single" w:sz="8" w:space="0" w:color="B5C6D7"/>
            </w:tcBorders>
            <w:shd w:val="clear" w:color="auto" w:fill="D9E7F3"/>
            <w:tcMar>
              <w:top w:w="140" w:type="dxa"/>
              <w:left w:w="120" w:type="dxa"/>
              <w:bottom w:w="140" w:type="dxa"/>
              <w:right w:w="120" w:type="dxa"/>
            </w:tcMar>
          </w:tcPr>
          <w:p w14:paraId="6765F04C" w14:textId="77777777" w:rsidR="005204A5" w:rsidRPr="0091569F" w:rsidRDefault="008C0E16" w:rsidP="00685A8C">
            <w:pPr>
              <w:spacing w:after="40"/>
              <w:jc w:val="center"/>
              <w:rPr>
                <w:lang w:val="es-ES"/>
              </w:rPr>
            </w:pPr>
            <w:r w:rsidRPr="0091569F">
              <w:rPr>
                <w:b/>
                <w:color w:val="1F4E79"/>
                <w:sz w:val="28"/>
                <w:lang w:val="es-ES"/>
              </w:rPr>
              <w:t>DOSIER DE MODELOS DOCUMENTALES</w:t>
            </w:r>
          </w:p>
          <w:p w14:paraId="4CC08DD1" w14:textId="77777777" w:rsidR="005204A5" w:rsidRPr="0091569F" w:rsidRDefault="008C0E16" w:rsidP="00685A8C">
            <w:pPr>
              <w:spacing w:after="40"/>
              <w:jc w:val="center"/>
              <w:rPr>
                <w:lang w:val="es-ES"/>
              </w:rPr>
            </w:pPr>
            <w:r w:rsidRPr="0091569F">
              <w:rPr>
                <w:b/>
                <w:color w:val="1F4E79"/>
                <w:sz w:val="26"/>
                <w:lang w:val="es-ES"/>
              </w:rPr>
              <w:t>BLOQUE C</w:t>
            </w:r>
          </w:p>
          <w:p w14:paraId="120D6E95" w14:textId="77777777" w:rsidR="005204A5" w:rsidRPr="0091569F" w:rsidRDefault="008C0E16" w:rsidP="00685A8C">
            <w:pPr>
              <w:spacing w:after="40"/>
              <w:jc w:val="center"/>
              <w:rPr>
                <w:lang w:val="es-ES"/>
              </w:rPr>
            </w:pPr>
            <w:r w:rsidRPr="0091569F">
              <w:rPr>
                <w:b/>
                <w:color w:val="1F4E79"/>
                <w:lang w:val="es-ES"/>
              </w:rPr>
              <w:t>Criterios específicos de valoración</w:t>
            </w:r>
          </w:p>
          <w:p w14:paraId="285813EF" w14:textId="77777777" w:rsidR="005204A5" w:rsidRPr="0091569F" w:rsidRDefault="008C0E16" w:rsidP="00685A8C">
            <w:pPr>
              <w:spacing w:after="0"/>
              <w:jc w:val="center"/>
              <w:rPr>
                <w:lang w:val="es-ES"/>
              </w:rPr>
            </w:pPr>
            <w:r w:rsidRPr="0091569F">
              <w:rPr>
                <w:color w:val="1F4E79"/>
                <w:lang w:val="es-ES"/>
              </w:rPr>
              <w:t>Ámbitos CO, EE, TT y EV</w:t>
            </w:r>
          </w:p>
        </w:tc>
      </w:tr>
    </w:tbl>
    <w:p w14:paraId="14C25DFE" w14:textId="77777777" w:rsidR="005204A5" w:rsidRPr="0091569F" w:rsidRDefault="005204A5" w:rsidP="00864E41">
      <w:pPr>
        <w:jc w:val="both"/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6690"/>
      </w:tblGrid>
      <w:tr w:rsidR="005204A5" w:rsidRPr="0091569F" w14:paraId="567373B2" w14:textId="77777777">
        <w:trPr>
          <w:jc w:val="center"/>
        </w:trPr>
        <w:tc>
          <w:tcPr>
            <w:tcW w:w="1701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D9E7F3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9CA40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9"/>
                <w:lang w:val="es-ES"/>
              </w:rPr>
              <w:t>Contenido</w:t>
            </w:r>
          </w:p>
        </w:tc>
        <w:tc>
          <w:tcPr>
            <w:tcW w:w="6690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F7FA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4E6B34" w14:textId="77777777" w:rsidR="005204A5" w:rsidRPr="0091569F" w:rsidRDefault="002B4C2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Propuesta de modelos</w:t>
            </w:r>
            <w:r w:rsidR="008C0E16" w:rsidRPr="0091569F">
              <w:rPr>
                <w:sz w:val="19"/>
                <w:lang w:val="es-ES"/>
              </w:rPr>
              <w:t xml:space="preserve"> para cada ítem documental específico del Bloque C.</w:t>
            </w:r>
          </w:p>
        </w:tc>
      </w:tr>
      <w:tr w:rsidR="005204A5" w:rsidRPr="0091569F" w14:paraId="5AAEDADC" w14:textId="77777777">
        <w:trPr>
          <w:jc w:val="center"/>
        </w:trPr>
        <w:tc>
          <w:tcPr>
            <w:tcW w:w="1701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D9E7F3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2A4A4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9"/>
                <w:lang w:val="es-ES"/>
              </w:rPr>
              <w:t>Alcance</w:t>
            </w:r>
          </w:p>
        </w:tc>
        <w:tc>
          <w:tcPr>
            <w:tcW w:w="6690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F7FA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70851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Consolidación de los ámbitos de competición oficial, edad escolar, deporte para todas y todos y eventos deportivos.</w:t>
            </w:r>
          </w:p>
        </w:tc>
      </w:tr>
    </w:tbl>
    <w:p w14:paraId="010F0E68" w14:textId="77777777" w:rsidR="005204A5" w:rsidRPr="0091569F" w:rsidRDefault="005204A5" w:rsidP="00864E41">
      <w:pPr>
        <w:jc w:val="both"/>
        <w:rPr>
          <w:lang w:val="es-ES"/>
        </w:rPr>
      </w:pPr>
    </w:p>
    <w:p w14:paraId="39A84F26" w14:textId="77777777" w:rsidR="004B51D7" w:rsidRPr="0091569F" w:rsidRDefault="008C0E16" w:rsidP="00871407">
      <w:pPr>
        <w:pStyle w:val="Textoindependiente"/>
        <w:spacing w:after="160"/>
        <w:jc w:val="both"/>
        <w:rPr>
          <w:color w:val="000000" w:themeColor="text1"/>
          <w:sz w:val="19"/>
          <w:szCs w:val="19"/>
          <w:u w:val="single"/>
          <w:lang w:val="es-ES"/>
        </w:rPr>
      </w:pPr>
      <w:r w:rsidRPr="0091569F">
        <w:rPr>
          <w:color w:val="000000" w:themeColor="text1"/>
          <w:sz w:val="19"/>
          <w:szCs w:val="19"/>
          <w:lang w:val="es-ES"/>
        </w:rPr>
        <w:t>Los modelos podrán adaptarse por las entidades solicitantes siempre que mantengan el contenido mínimo necesario para acreditar cada criterio específico, permitan la verificación material del dato declarado y resulten coherentes con la solicitud y el resto del expediente.</w:t>
      </w:r>
    </w:p>
    <w:p w14:paraId="08F13475" w14:textId="77777777" w:rsidR="005204A5" w:rsidRPr="0091569F" w:rsidRDefault="008C0E16" w:rsidP="00871407">
      <w:pPr>
        <w:pStyle w:val="Textoindependiente"/>
        <w:spacing w:after="160"/>
        <w:jc w:val="both"/>
        <w:rPr>
          <w:sz w:val="19"/>
          <w:szCs w:val="19"/>
          <w:lang w:val="es-ES"/>
        </w:rPr>
      </w:pPr>
      <w:r w:rsidRPr="0091569F">
        <w:rPr>
          <w:color w:val="000000" w:themeColor="text1"/>
          <w:sz w:val="19"/>
          <w:szCs w:val="19"/>
          <w:lang w:val="es-ES"/>
        </w:rPr>
        <w:t xml:space="preserve">Conforme a la Parte III, este dosier DN4 tiene carácter orientativo y potestativo; no sustituye las fichas DN1, las plantillas Excel DN2, la estructura del </w:t>
      </w:r>
      <w:r w:rsidRPr="0091569F">
        <w:rPr>
          <w:sz w:val="19"/>
          <w:szCs w:val="19"/>
          <w:lang w:val="es-ES"/>
        </w:rPr>
        <w:t>dossier DN3 ni las reglas de ordenación, paginación y referencia cruzada, que son de uso obligatorio.</w:t>
      </w:r>
    </w:p>
    <w:p w14:paraId="78192989" w14:textId="77777777" w:rsidR="005D6F3A" w:rsidRPr="0091569F" w:rsidRDefault="00247060">
      <w:pPr>
        <w:rPr>
          <w:lang w:val="es-ES"/>
        </w:rPr>
      </w:pPr>
      <w:r w:rsidRPr="0091569F">
        <w:rPr>
          <w:lang w:val="es-ES"/>
        </w:rPr>
        <w:t>El presente dosier incorpora modelos orientativos que pueden contener o dar lugar a la aportación de datos personales de terceras personas. Por ello, cuando la entidad utilice, adapte o sustituya cualquiera de estos modelos por documentos propios, deberá incluir las cláusulas de protección de datos que correspondan en función del tipo de información aportada.</w:t>
      </w:r>
    </w:p>
    <w:p w14:paraId="67399526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1. Objeto y alcance</w:t>
      </w:r>
    </w:p>
    <w:p w14:paraId="271BC5AC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El presente dosier tiene por objeto ordenar y normalizar, en un único documento, los modelos orientativos correspondientes a la documentación específica del Bloque C —criterios específicos de valoración— de los cuatro ámbitos facilitados: deporte de competición oficial (CO), deporte en edad escolar (EE), deporte para todas y todos (TT) y eventos deportivos (EV).</w:t>
      </w:r>
    </w:p>
    <w:p w14:paraId="6F7B1C6A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La finalidad del documento es doble: de un lado, ofrecer a las entidades solicitantes una pauta homogénea para preparar la documentación acreditativa del Bloque C; de otro, facilitar al órgano instructor y a la comisión de valoración una lectura trazable, comparable y sistemática de los documentos específicos que justifican la puntuación de cada ámbito.</w:t>
      </w:r>
    </w:p>
    <w:p w14:paraId="60FE12E8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Los modelos que se incorporan no sustituyen los documentos oficiales que, en su caso, deban emitir federaciones, centros educativos, administraciones o terceras entidades. Su función es servir de referencia mínima de contenido y ordenación, de manera que la documentación aportada permita verificar el dato declarado, aplicar correctamente la regla de puntuación y evitar duplicidades con el Bloque B.</w:t>
      </w:r>
    </w:p>
    <w:p w14:paraId="0E2826A0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2. Criterios de organización del Bloque C</w:t>
      </w:r>
    </w:p>
    <w:p w14:paraId="355E8185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El Bloque C no tiene una estructura uniforme entre ámbitos, ya que responde a criterios específicamente diseñados para cada tipología de proyecto. En consecuencia, el dosier se articula por ámbitos y, dentro de cada uno, por documentos identificados con su código específico.</w:t>
      </w:r>
    </w:p>
    <w:p w14:paraId="059BAA68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Desde el punto de vista funcional, la documentación del Bloque C cumple cuatro grandes objetivos: acreditar la oficialidad o singularidad del proyecto; verificar datos agregados o resultados que determinan la puntuación; documentar continuidad, implantación o alcance territorial; y aportar evidencias complementarias de transparencia, responsabilidad social o integración comunitaria cuando así lo exija el criterio.</w:t>
      </w:r>
    </w:p>
    <w:p w14:paraId="3FE4F827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lastRenderedPageBreak/>
        <w:t xml:space="preserve">Debe recordarse que, conforme a la regla </w:t>
      </w:r>
      <w:proofErr w:type="spellStart"/>
      <w:r w:rsidRPr="0091569F">
        <w:rPr>
          <w:lang w:val="es-ES"/>
        </w:rPr>
        <w:t>anti-duplicidad</w:t>
      </w:r>
      <w:proofErr w:type="spellEnd"/>
      <w:r w:rsidRPr="0091569F">
        <w:rPr>
          <w:lang w:val="es-ES"/>
        </w:rPr>
        <w:t xml:space="preserve"> recogida en las fichas, un mismo aspecto no puede valorarse simultáneamente en el Bloque B y en el Bloque C cuando su naturaleza sea equivalente. Por ello, en todos los modelos se recomienda identificar con claridad el criterio concreto al que sirve cada documento y evitar incorporar información meramente repetitiva.</w:t>
      </w:r>
    </w:p>
    <w:p w14:paraId="4E10B5A0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3. Matriz consolidada del catálogo documental</w:t>
      </w:r>
    </w:p>
    <w:tbl>
      <w:tblPr>
        <w:tblW w:w="10057" w:type="dxa"/>
        <w:jc w:val="center"/>
        <w:tblBorders>
          <w:top w:val="single" w:sz="6" w:space="0" w:color="C8D4E3"/>
          <w:left w:val="single" w:sz="6" w:space="0" w:color="C8D4E3"/>
          <w:bottom w:val="single" w:sz="6" w:space="0" w:color="C8D4E3"/>
          <w:right w:val="single" w:sz="6" w:space="0" w:color="C8D4E3"/>
          <w:insideH w:val="single" w:sz="6" w:space="0" w:color="C8D4E3"/>
          <w:insideV w:val="single" w:sz="6" w:space="0" w:color="C8D4E3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304"/>
        <w:gridCol w:w="3118"/>
        <w:gridCol w:w="1417"/>
        <w:gridCol w:w="3258"/>
      </w:tblGrid>
      <w:tr w:rsidR="005204A5" w:rsidRPr="0091569F" w14:paraId="37E288A2" w14:textId="77777777" w:rsidTr="00864E41">
        <w:trPr>
          <w:jc w:val="center"/>
        </w:trPr>
        <w:tc>
          <w:tcPr>
            <w:tcW w:w="960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214A393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FFFFFF"/>
                <w:sz w:val="18"/>
                <w:lang w:val="es-ES"/>
              </w:rPr>
              <w:t>Ámbito</w:t>
            </w:r>
          </w:p>
        </w:tc>
        <w:tc>
          <w:tcPr>
            <w:tcW w:w="1304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CD42030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FFFFFF"/>
                <w:sz w:val="18"/>
                <w:lang w:val="es-ES"/>
              </w:rPr>
              <w:t>Código</w:t>
            </w:r>
          </w:p>
        </w:tc>
        <w:tc>
          <w:tcPr>
            <w:tcW w:w="3118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E38691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FFFFFF"/>
                <w:sz w:val="18"/>
                <w:lang w:val="es-ES"/>
              </w:rPr>
              <w:t>Denominación base</w:t>
            </w:r>
          </w:p>
        </w:tc>
        <w:tc>
          <w:tcPr>
            <w:tcW w:w="1417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AE13D7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FFFFFF"/>
                <w:sz w:val="18"/>
                <w:lang w:val="es-ES"/>
              </w:rPr>
              <w:t>Criterio asociado</w:t>
            </w:r>
          </w:p>
        </w:tc>
        <w:tc>
          <w:tcPr>
            <w:tcW w:w="3258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3BC43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b/>
                <w:color w:val="FFFFFF"/>
                <w:sz w:val="18"/>
                <w:lang w:val="es-ES"/>
              </w:rPr>
              <w:t>Función documental</w:t>
            </w:r>
          </w:p>
        </w:tc>
      </w:tr>
      <w:tr w:rsidR="005204A5" w:rsidRPr="0091569F" w14:paraId="1892BD65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8A079D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6F999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CO-C1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63A67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Certificado federativo de participación y calendario oficial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F726E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</w:t>
            </w:r>
            <w:proofErr w:type="gramStart"/>
            <w:r w:rsidRPr="0091569F">
              <w:rPr>
                <w:sz w:val="19"/>
                <w:lang w:val="es-ES"/>
              </w:rPr>
              <w:t>CO.E</w:t>
            </w:r>
            <w:proofErr w:type="gramEnd"/>
            <w:r w:rsidRPr="0091569F">
              <w:rPr>
                <w:sz w:val="19"/>
                <w:lang w:val="es-ES"/>
              </w:rPr>
              <w:t>1 / C.</w:t>
            </w:r>
            <w:proofErr w:type="gramStart"/>
            <w:r w:rsidRPr="0091569F">
              <w:rPr>
                <w:sz w:val="19"/>
                <w:lang w:val="es-ES"/>
              </w:rPr>
              <w:t>CO.I</w:t>
            </w:r>
            <w:proofErr w:type="gramEnd"/>
            <w:r w:rsidRPr="0091569F">
              <w:rPr>
                <w:sz w:val="19"/>
                <w:lang w:val="es-ES"/>
              </w:rPr>
              <w:t>1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89C8B2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Oficialidad, participación y nivel competitivo de la temporada corriente.</w:t>
            </w:r>
          </w:p>
        </w:tc>
      </w:tr>
      <w:tr w:rsidR="005204A5" w:rsidRPr="0091569F" w14:paraId="5DFC431D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07892F3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AA4427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CO-C2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0557C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Clasificación oficial de la temporada anterior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0504F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</w:t>
            </w:r>
            <w:proofErr w:type="gramStart"/>
            <w:r w:rsidRPr="0091569F">
              <w:rPr>
                <w:sz w:val="19"/>
                <w:lang w:val="es-ES"/>
              </w:rPr>
              <w:t>CO.E</w:t>
            </w:r>
            <w:proofErr w:type="gramEnd"/>
            <w:r w:rsidRPr="0091569F">
              <w:rPr>
                <w:sz w:val="19"/>
                <w:lang w:val="es-ES"/>
              </w:rPr>
              <w:t>2 / C.</w:t>
            </w:r>
            <w:proofErr w:type="gramStart"/>
            <w:r w:rsidRPr="0091569F">
              <w:rPr>
                <w:sz w:val="19"/>
                <w:lang w:val="es-ES"/>
              </w:rPr>
              <w:t>CO.I</w:t>
            </w:r>
            <w:proofErr w:type="gramEnd"/>
            <w:r w:rsidRPr="0091569F">
              <w:rPr>
                <w:sz w:val="19"/>
                <w:lang w:val="es-ES"/>
              </w:rPr>
              <w:t>2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69C873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Resultados oficiales de referencia del periodo anterior.</w:t>
            </w:r>
          </w:p>
        </w:tc>
      </w:tr>
      <w:tr w:rsidR="005204A5" w:rsidRPr="0091569F" w14:paraId="5CC69153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A78C3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BB34A3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CO-C3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FDF011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Certificación de licencias vinculadas / relación nominal con licencia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939D22E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</w:t>
            </w:r>
            <w:proofErr w:type="gramStart"/>
            <w:r w:rsidRPr="0091569F">
              <w:rPr>
                <w:sz w:val="19"/>
                <w:lang w:val="es-ES"/>
              </w:rPr>
              <w:t>CO.E</w:t>
            </w:r>
            <w:proofErr w:type="gramEnd"/>
            <w:r w:rsidRPr="0091569F">
              <w:rPr>
                <w:sz w:val="19"/>
                <w:lang w:val="es-ES"/>
              </w:rPr>
              <w:t>3 / C.</w:t>
            </w:r>
            <w:proofErr w:type="gramStart"/>
            <w:r w:rsidRPr="0091569F">
              <w:rPr>
                <w:sz w:val="19"/>
                <w:lang w:val="es-ES"/>
              </w:rPr>
              <w:t>CO.I</w:t>
            </w:r>
            <w:proofErr w:type="gramEnd"/>
            <w:r w:rsidRPr="0091569F">
              <w:rPr>
                <w:sz w:val="19"/>
                <w:lang w:val="es-ES"/>
              </w:rPr>
              <w:t>1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410E1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Base federativa implicada o relación nominal de deportistas vinculados.</w:t>
            </w:r>
          </w:p>
        </w:tc>
      </w:tr>
      <w:tr w:rsidR="005204A5" w:rsidRPr="0091569F" w14:paraId="30F16048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C1F87D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66BD5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CO-C4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7B461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Convocatorias oficiales o certificados de selección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83DC29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</w:t>
            </w:r>
            <w:proofErr w:type="gramStart"/>
            <w:r w:rsidRPr="0091569F">
              <w:rPr>
                <w:sz w:val="19"/>
                <w:lang w:val="es-ES"/>
              </w:rPr>
              <w:t>CO.I</w:t>
            </w:r>
            <w:proofErr w:type="gramEnd"/>
            <w:r w:rsidRPr="0091569F">
              <w:rPr>
                <w:sz w:val="19"/>
                <w:lang w:val="es-ES"/>
              </w:rPr>
              <w:t>3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45FF97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Participación en selección autonómica o nacional.</w:t>
            </w:r>
          </w:p>
        </w:tc>
      </w:tr>
      <w:tr w:rsidR="005204A5" w:rsidRPr="0091569F" w14:paraId="7B53DA67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7078A2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74B54B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CO-C5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FFD5E1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Acreditación adicional de oficialidad internacional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610B83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Verificación complementaria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A77A72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Confirmación federativa cuando exista duda sobre la oficialidad o validez del resultado.</w:t>
            </w:r>
          </w:p>
        </w:tc>
      </w:tr>
      <w:tr w:rsidR="005204A5" w:rsidRPr="0091569F" w14:paraId="31072777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EEA8D0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CF161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EE-C1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8F6B1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Relación de centros y acuerdos de coordinación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00C190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C.EE.1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2A4E3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Implantación y coordinación formal con centros educativos.</w:t>
            </w:r>
          </w:p>
        </w:tc>
      </w:tr>
      <w:tr w:rsidR="005204A5" w:rsidRPr="0091569F" w14:paraId="6FC490B7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A81BC6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25696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EE-C2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4A424D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Certificados o actas de participación escolar oficial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7DE7DA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C.EE.2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D876F4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Participación en programas o competiciones escolares oficiales.</w:t>
            </w:r>
          </w:p>
        </w:tc>
      </w:tr>
      <w:tr w:rsidR="005204A5" w:rsidRPr="0091569F" w14:paraId="66359BAE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2F0B6D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A3216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EE-C3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4581AD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Resumen agregado de participación local vinculada al ámbito escolar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8C9D17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C.EE.3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67373FE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Perfil local de la participación por centro o municipio.</w:t>
            </w:r>
          </w:p>
        </w:tc>
      </w:tr>
      <w:tr w:rsidR="005204A5" w:rsidRPr="0091569F" w14:paraId="65DE17C6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A25C3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B7B8EA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EE-C4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F3DBF2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Certificación o memoria de continuidad del programa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DBF6D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C.EE.4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9979A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Continuidad del programa escolar en cursos o ediciones previas.</w:t>
            </w:r>
          </w:p>
        </w:tc>
      </w:tr>
      <w:tr w:rsidR="005204A5" w:rsidRPr="0091569F" w14:paraId="6C07DA42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442E1A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4D835A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TT-C1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906F3D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Relación agregada por colectivos prioritarios y declaración responsable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0849E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C.TT.1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6072AF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Focalización del proyecto en colectivos prioritarios.</w:t>
            </w:r>
          </w:p>
        </w:tc>
      </w:tr>
      <w:tr w:rsidR="005204A5" w:rsidRPr="0091569F" w14:paraId="5DC54600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4D0D57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B0583B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TT-C2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D9AFDC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Calendario y registro de sesiones efectivas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E060C7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C.TT.2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918F6EA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Intensidad y regularidad del programa.</w:t>
            </w:r>
          </w:p>
        </w:tc>
      </w:tr>
      <w:tr w:rsidR="005204A5" w:rsidRPr="0091569F" w14:paraId="223C3FD9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41B436A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F63C6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TT-C3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78483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Tarifario o anuncio público y evidencias de aplicación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276FEB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C.TT.3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163D5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Accesibilidad económica del programa.</w:t>
            </w:r>
          </w:p>
        </w:tc>
      </w:tr>
      <w:tr w:rsidR="005204A5" w:rsidRPr="0091569F" w14:paraId="71EE199C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6A2A5D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E83D61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TT-C4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B8774F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Protocolos de salud, seguimiento y coordinación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A054C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C.TT.4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E0E640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Orientación a salud y adherencia.</w:t>
            </w:r>
          </w:p>
        </w:tc>
      </w:tr>
      <w:tr w:rsidR="005204A5" w:rsidRPr="0091569F" w14:paraId="07FF7273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659795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1901E2C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EV-C1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0E26097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Certificado de oficialidad, reglamento y calendario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A05C3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C.EV.1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FDADB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Nivel, alcance y oficialidad del evento y, en su caso, fase.</w:t>
            </w:r>
          </w:p>
        </w:tc>
      </w:tr>
      <w:tr w:rsidR="005204A5" w:rsidRPr="0091569F" w14:paraId="5BF4353B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DD6553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28FAB4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EV-C2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CAA47D0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Informe resumen de inscripciones por procedencia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B91D6EB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C.EV.2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EEE5D8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Atracción externa e internacionalización.</w:t>
            </w:r>
          </w:p>
        </w:tc>
      </w:tr>
      <w:tr w:rsidR="005204A5" w:rsidRPr="0091569F" w14:paraId="40F6D59D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2AB0741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lastRenderedPageBreak/>
              <w:t>EV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64214E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EV-C3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28453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Memoria de interés ciudadano, participación local y continuidad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F45FBE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C.EV.3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109D32B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Apertura, integración comunitaria y tradición del evento.</w:t>
            </w:r>
          </w:p>
        </w:tc>
      </w:tr>
      <w:tr w:rsidR="005204A5" w:rsidRPr="0091569F" w14:paraId="0E099A4E" w14:textId="77777777" w:rsidTr="00864E41">
        <w:trPr>
          <w:jc w:val="center"/>
        </w:trPr>
        <w:tc>
          <w:tcPr>
            <w:tcW w:w="960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6DBC54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</w:t>
            </w:r>
          </w:p>
        </w:tc>
        <w:tc>
          <w:tcPr>
            <w:tcW w:w="130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DEC99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EV-C4</w:t>
            </w:r>
          </w:p>
        </w:tc>
        <w:tc>
          <w:tcPr>
            <w:tcW w:w="311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1E989D6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Cuadro acreditativo de categorías deportivas</w:t>
            </w:r>
          </w:p>
        </w:tc>
        <w:tc>
          <w:tcPr>
            <w:tcW w:w="1417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759D5F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C.EV.4</w:t>
            </w:r>
          </w:p>
        </w:tc>
        <w:tc>
          <w:tcPr>
            <w:tcW w:w="325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727545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Diversidad de categorías y modalidades incorporadas.</w:t>
            </w:r>
          </w:p>
        </w:tc>
      </w:tr>
      <w:tr w:rsidR="005204A5" w:rsidRPr="0091569F" w14:paraId="4651773F" w14:textId="77777777" w:rsidTr="00864E41">
        <w:trPr>
          <w:jc w:val="center"/>
        </w:trPr>
        <w:tc>
          <w:tcPr>
            <w:tcW w:w="960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716BB1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</w:t>
            </w:r>
          </w:p>
        </w:tc>
        <w:tc>
          <w:tcPr>
            <w:tcW w:w="130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3D3879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EV-C5</w:t>
            </w:r>
          </w:p>
        </w:tc>
        <w:tc>
          <w:tcPr>
            <w:tcW w:w="311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2AC4543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Memoria de responsabilidad social y transparencia</w:t>
            </w:r>
          </w:p>
        </w:tc>
        <w:tc>
          <w:tcPr>
            <w:tcW w:w="1417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5E9E3DF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C.EV.5</w:t>
            </w:r>
          </w:p>
        </w:tc>
        <w:tc>
          <w:tcPr>
            <w:tcW w:w="325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8D7B542" w14:textId="77777777" w:rsidR="005204A5" w:rsidRPr="0091569F" w:rsidRDefault="008C0E16" w:rsidP="00864E41">
            <w:pPr>
              <w:spacing w:after="0" w:line="264" w:lineRule="auto"/>
              <w:jc w:val="both"/>
              <w:rPr>
                <w:lang w:val="es-ES"/>
              </w:rPr>
            </w:pPr>
            <w:r w:rsidRPr="0091569F">
              <w:rPr>
                <w:sz w:val="19"/>
                <w:lang w:val="es-ES"/>
              </w:rPr>
              <w:t>Acción solidaria y difusión transparente de resultados y datos básicos.</w:t>
            </w:r>
          </w:p>
        </w:tc>
      </w:tr>
    </w:tbl>
    <w:p w14:paraId="3E5896A9" w14:textId="77777777" w:rsidR="005204A5" w:rsidRPr="0091569F" w:rsidRDefault="005204A5" w:rsidP="00864E41">
      <w:pPr>
        <w:jc w:val="both"/>
        <w:rPr>
          <w:lang w:val="es-ES"/>
        </w:rPr>
      </w:pPr>
    </w:p>
    <w:p w14:paraId="6798A503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4.1. Ámbito DEPORTE DE COMPETICIÓN OFICIAL (CO)</w:t>
      </w:r>
    </w:p>
    <w:p w14:paraId="65FF5933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En este ámbito el Bloque C se destina a verificar el nivel competitivo, los resultados oficiales de la temporada anterior y, según la modalidad, la base federativa implicada o la participación de deportistas en selecciones oficiales. La documentación debe tener origen federativo o equivaler funcionalmente a una acreditación oficial verificable.</w:t>
      </w:r>
    </w:p>
    <w:p w14:paraId="100DF610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CO-C1. Certificado federativo de participación y calendario oficial</w:t>
      </w:r>
    </w:p>
    <w:p w14:paraId="02A572F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20376B0F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Permite acreditar que el equipo o deportista se encuentra inscrito y participa efectivamente en una competición oficial de la temporada corriente, identificando además el nivel competitivo aplicable al criterio.</w:t>
      </w:r>
    </w:p>
    <w:p w14:paraId="0912DA5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334E4B4A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Federación, liga u organismo oficial emisor.</w:t>
      </w:r>
    </w:p>
    <w:p w14:paraId="5DAB250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 la entidad, equipo, categoría o deportista afectado.</w:t>
      </w:r>
    </w:p>
    <w:p w14:paraId="09B7906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Temporada y denominación exacta de la competición o circuito.</w:t>
      </w:r>
    </w:p>
    <w:p w14:paraId="622A73C3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Ámbito competitivo acreditado: provincial, autonómico, nacional o internacional.</w:t>
      </w:r>
    </w:p>
    <w:p w14:paraId="11A7E539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Referencia al calendario oficial aprobado o enlace verificable.</w:t>
      </w:r>
    </w:p>
    <w:p w14:paraId="711165F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Firma, sello o validación electrónica del emisor; alternativamente, URL oficial plenamente verificable.</w:t>
      </w:r>
    </w:p>
    <w:p w14:paraId="43819FA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7ED75AA1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D6AB4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C76767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CO-C1. CERTIFICADO FEDERATIVO DE PARTICIPACIÓN Y CALENDARIO OFICIAL</w:t>
            </w:r>
          </w:p>
          <w:p w14:paraId="17AAEC9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CERTIFICADO FEDERATIVO DE PARTICIPACIÓN EN COMPETICIÓN OFICIAL</w:t>
            </w:r>
          </w:p>
          <w:p w14:paraId="1342924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7BF3781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 subvencionable: [..............................................................]</w:t>
            </w:r>
          </w:p>
          <w:p w14:paraId="4652648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Temporada de referencia: [.....................]</w:t>
            </w:r>
          </w:p>
          <w:p w14:paraId="61E7004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Federación / liga / organismo oficial emisor: [........................................]</w:t>
            </w:r>
          </w:p>
          <w:p w14:paraId="7602AC4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CERTIFICA:</w:t>
            </w:r>
          </w:p>
          <w:p w14:paraId="5F9950F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Primero. Que el equipo / deportista [..................................................]</w:t>
            </w:r>
          </w:p>
          <w:p w14:paraId="17C37D0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figura inscrito y habilitado para participar en la competición oficial denominada</w:t>
            </w:r>
          </w:p>
          <w:p w14:paraId="41A04DF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[......................................................................................].</w:t>
            </w:r>
          </w:p>
          <w:p w14:paraId="3DDB96B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Segundo. Que la categoría, división, nivel o circuito oficial en el que participa es:</w:t>
            </w:r>
          </w:p>
          <w:p w14:paraId="2C325EE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[provincial / autonómico / nacional / internacional] y corresponde a la temporada</w:t>
            </w:r>
          </w:p>
          <w:p w14:paraId="236F64A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[.....................].</w:t>
            </w:r>
          </w:p>
          <w:p w14:paraId="03758FB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Tercero. Que el calendario oficial aprobado comprende, al menos, las siguientes fechas</w:t>
            </w:r>
          </w:p>
          <w:p w14:paraId="5016738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 fases: [............................................................................].</w:t>
            </w:r>
          </w:p>
          <w:p w14:paraId="085A25E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Cuarto. Que la información anterior se emite a efectos de acreditación documental dentro</w:t>
            </w:r>
          </w:p>
          <w:p w14:paraId="056C18E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 la convocatoria de subvenciones deportivas del Ayuntamiento / OAM FDM.</w:t>
            </w:r>
          </w:p>
          <w:p w14:paraId="1F0452E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acompaña, en su caso:</w:t>
            </w:r>
          </w:p>
          <w:p w14:paraId="03ED1A8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Calendario oficial.</w:t>
            </w:r>
          </w:p>
          <w:p w14:paraId="3A1E44E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Enlace o referencia oficial verificable.</w:t>
            </w:r>
          </w:p>
          <w:p w14:paraId="3646A97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lastRenderedPageBreak/>
              <w:t>– Relación de equipos o deportistas inscritos, si procede.</w:t>
            </w:r>
          </w:p>
          <w:p w14:paraId="4FE0EA2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028336B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26BCC342" w14:textId="77777777" w:rsidR="005204A5" w:rsidRPr="0091569F" w:rsidRDefault="005204A5" w:rsidP="00864E41">
      <w:pPr>
        <w:jc w:val="both"/>
        <w:rPr>
          <w:lang w:val="es-ES"/>
        </w:rPr>
      </w:pPr>
    </w:p>
    <w:p w14:paraId="329B939E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157AE9AB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Cuando la federación publique esta información en soporte web oficial, el modelo puede sustituirse por una certificación interna de la entidad que incorpore la URL directa, captura fechada y referencia exacta de la categoría o deportista evaluado.</w:t>
      </w:r>
    </w:p>
    <w:p w14:paraId="276313B9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CO-C2. Clasificación oficial de la temporada anterior</w:t>
      </w:r>
    </w:p>
    <w:p w14:paraId="1EF86871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3ACB6E6C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el resultado competitivo oficial del equipo o de los deportistas en la temporada anterior, permitiendo aplicar la regla de percentil, ronda alcanzada o posición top establecida en la ficha.</w:t>
      </w:r>
    </w:p>
    <w:p w14:paraId="295807FE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31375E3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Competición, categoría y temporada de referencia.</w:t>
      </w:r>
    </w:p>
    <w:p w14:paraId="342512C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Clasificación final, posición, ronda alcanzada o ranking oficial.</w:t>
      </w:r>
    </w:p>
    <w:p w14:paraId="0D4E571B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Número total de equipos o participantes computables en la clasificación.</w:t>
      </w:r>
    </w:p>
    <w:p w14:paraId="11704F2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Referencia expresa a la fuente oficial de procedencia.</w:t>
      </w:r>
    </w:p>
    <w:p w14:paraId="1C98277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Firma/certificado o URL verificable de federación, liga u organismo competente.</w:t>
      </w:r>
    </w:p>
    <w:p w14:paraId="142EB37C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30EE056F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A858D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B64095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CO-C2. CLASIFICACIÓN OFICIAL DE LA TEMPORADA ANTERIOR</w:t>
            </w:r>
          </w:p>
          <w:p w14:paraId="47C6358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CERTIFICACIÓN DE CLASIFICACIÓN OFICIAL – TEMPORADA ANTERIOR</w:t>
            </w:r>
          </w:p>
          <w:p w14:paraId="1A00527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/ club: [.....................................................................]</w:t>
            </w:r>
          </w:p>
          <w:p w14:paraId="196756B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Equipo / deportista(s): [..............................................................]</w:t>
            </w:r>
          </w:p>
          <w:p w14:paraId="2C76CE5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Competición oficial: [.................................................................]</w:t>
            </w:r>
          </w:p>
          <w:p w14:paraId="64D70FA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Temporada anterior de referencia: [...................]</w:t>
            </w:r>
          </w:p>
          <w:p w14:paraId="2981A73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RESULTADO ACREDITADO</w:t>
            </w:r>
          </w:p>
          <w:p w14:paraId="6DF9698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Posición final / ranking / ronda alcanzada: [.......................................]</w:t>
            </w:r>
          </w:p>
          <w:p w14:paraId="1452843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Número total de equipos / participantes: [..........................................]</w:t>
            </w:r>
          </w:p>
          <w:p w14:paraId="3CA6E48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Criterio aplicable según bases: [percentil / eliminatoria / top-5 / top-8 / otro].</w:t>
            </w:r>
          </w:p>
          <w:p w14:paraId="699B0CB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FUENTE OFICIAL</w:t>
            </w:r>
          </w:p>
          <w:p w14:paraId="7C44200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La presente acreditación se basa en:</w:t>
            </w:r>
          </w:p>
          <w:p w14:paraId="5C8E5C7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[certificado federativo / acta oficial / clasificación publicada en URL verificable].</w:t>
            </w:r>
          </w:p>
          <w:p w14:paraId="5C7D9DC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Observaciones relevantes, en su caso:</w:t>
            </w:r>
          </w:p>
          <w:p w14:paraId="5A1B2B7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5F5E7ED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4733FFE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3653411A" w14:textId="77777777" w:rsidR="005204A5" w:rsidRPr="0091569F" w:rsidRDefault="005204A5" w:rsidP="00864E41">
      <w:pPr>
        <w:jc w:val="both"/>
        <w:rPr>
          <w:lang w:val="es-ES"/>
        </w:rPr>
      </w:pPr>
    </w:p>
    <w:p w14:paraId="32F54AC1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07418C75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Conviene incorporar, cuando proceda, una nota aclaratoria sobre el sistema de competición utilizado —liga regular, eliminatoria, ranking, circuito o campeonato— para evitar dudas interpretativas al aplicar la regla de puntuación.</w:t>
      </w:r>
    </w:p>
    <w:p w14:paraId="78B61CC6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CO-C3. Certificación de licencias vinculadas o relación nominal de deportistas con licencia</w:t>
      </w:r>
    </w:p>
    <w:p w14:paraId="7D7AC193" w14:textId="77777777" w:rsidR="005204A5" w:rsidRPr="0091569F" w:rsidRDefault="008C0E16" w:rsidP="00864E41">
      <w:pPr>
        <w:rPr>
          <w:lang w:val="es-ES"/>
        </w:rPr>
      </w:pPr>
      <w:r w:rsidRPr="0091569F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</w:t>
      </w:r>
      <w:r w:rsidRPr="0091569F">
        <w:rPr>
          <w:lang w:val="es-ES"/>
        </w:rPr>
        <w:lastRenderedPageBreak/>
        <w:t xml:space="preserve">identificación nominal no resulte imprescindible, la información deberá presentarse de forma agregada, anonimizada o </w:t>
      </w:r>
      <w:proofErr w:type="spellStart"/>
      <w:r w:rsidRPr="0091569F">
        <w:rPr>
          <w:lang w:val="es-ES"/>
        </w:rPr>
        <w:t>seudonimizada</w:t>
      </w:r>
      <w:proofErr w:type="spellEnd"/>
      <w:r w:rsidRPr="0091569F">
        <w:rPr>
          <w:lang w:val="es-ES"/>
        </w:rPr>
        <w:t>.</w:t>
      </w:r>
    </w:p>
    <w:p w14:paraId="696128F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4F6CD88E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Sirve para acreditar, según proceda, la base federativa vinculada al equipo de referencia o la relación nominal de deportistas con licencia que participan en la competición evaluada.</w:t>
      </w:r>
    </w:p>
    <w:p w14:paraId="1DBC971B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66FDA04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Modalidad de acreditación utilizada: equipo/base federativa o relación nominal individual.</w:t>
      </w:r>
    </w:p>
    <w:p w14:paraId="2AFAA9D9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Temporada federativa de referencia.</w:t>
      </w:r>
    </w:p>
    <w:p w14:paraId="6D52AC7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 licencias vinculadas al equipo, estructura o deportistas objeto de valoración.</w:t>
      </w:r>
    </w:p>
    <w:p w14:paraId="17AE574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En su caso, número total de licencias computables y criterio de vinculación.</w:t>
      </w:r>
    </w:p>
    <w:p w14:paraId="1655F0D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del emisor o referencia oficial verificable.</w:t>
      </w:r>
    </w:p>
    <w:p w14:paraId="7A044F19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03BA70DE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25B75B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9C0665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CO-C3. CERTIFICACIÓN DE LICENCIAS VINCULADAS O RELACIÓN NOMINAL DE DEPORTISTAS CON LICENCIA</w:t>
            </w:r>
          </w:p>
          <w:p w14:paraId="4522140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CERTIFICACIÓN DE LICENCIAS FEDERATIVAS VINCULADAS</w:t>
            </w:r>
          </w:p>
          <w:p w14:paraId="4767523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/ club: [.....................................................................]</w:t>
            </w:r>
          </w:p>
          <w:p w14:paraId="61CAFE7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Temporada federativa: [...................]</w:t>
            </w:r>
          </w:p>
          <w:p w14:paraId="43913BA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Modalidad de acreditación:</w:t>
            </w:r>
          </w:p>
          <w:p w14:paraId="35AA4B6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Base federativa vinculada al equipo de referencia</w:t>
            </w:r>
          </w:p>
          <w:p w14:paraId="611AE70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Relación nominal de deportistas con licencia vinculada a la competición evaluada</w:t>
            </w:r>
          </w:p>
          <w:p w14:paraId="601D33F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hace constar que, a la fecha de emisión de este documento:</w:t>
            </w:r>
          </w:p>
          <w:p w14:paraId="5B5F1DF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A) Licencias vinculadas al equipo / estructura de referencia</w:t>
            </w:r>
          </w:p>
          <w:p w14:paraId="6B0E408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Equipo o categoría de referencia: [.................................................]</w:t>
            </w:r>
          </w:p>
          <w:p w14:paraId="1CCEA88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Número total de licencias computables: [........]</w:t>
            </w:r>
          </w:p>
          <w:p w14:paraId="3F23238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Criterio de vinculación utilizado: [................................................]</w:t>
            </w:r>
          </w:p>
          <w:p w14:paraId="42168A2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B) Relación nominal de deportistas con licencia (si procede)</w:t>
            </w:r>
          </w:p>
          <w:p w14:paraId="75BF803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1. [Nombre y apellidos] – Licencia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[........] – Categoría [........]</w:t>
            </w:r>
          </w:p>
          <w:p w14:paraId="4EA5B93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2. [Nombre y apellidos] – Licencia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[........] – Categoría [........]</w:t>
            </w:r>
          </w:p>
          <w:p w14:paraId="46BF053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3. [Nombre y apellidos] – Licencia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[........] – Categoría [........]</w:t>
            </w:r>
          </w:p>
          <w:p w14:paraId="2936E19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Observaciones:</w:t>
            </w:r>
          </w:p>
          <w:p w14:paraId="3979784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040849D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4D063F6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22889518" w14:textId="77777777" w:rsidR="005204A5" w:rsidRPr="0091569F" w:rsidRDefault="005204A5" w:rsidP="00864E41">
      <w:pPr>
        <w:jc w:val="both"/>
        <w:rPr>
          <w:lang w:val="es-ES"/>
        </w:rPr>
      </w:pPr>
    </w:p>
    <w:p w14:paraId="6CCC8625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7D431DC4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En modalidades individuales, si la relación nominal es extensa, puede adjuntarse como anexo separado, dejando en el cuerpo principal una diligencia resumen con el número total de deportistas y la referencia al anexo.</w:t>
      </w:r>
    </w:p>
    <w:p w14:paraId="12D9F0CD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CO-C4. Convocatorias oficiales, actas o certificados de selección</w:t>
      </w:r>
    </w:p>
    <w:p w14:paraId="4DF7A10B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2FEA0228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la participación de deportistas en selecciones autonómicas o nacionales cuando dicho extremo constituye criterio específico de valoración y no deba computarse de forma duplicada por otra vía.</w:t>
      </w:r>
    </w:p>
    <w:p w14:paraId="3F61863B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1B676D23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nominal del deportista convocado o seleccionado.</w:t>
      </w:r>
    </w:p>
    <w:p w14:paraId="69D29A2D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Selección, combinado o equipo representativo que realiza la convocatoria.</w:t>
      </w:r>
    </w:p>
    <w:p w14:paraId="4F718E9B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Fecha, competición, concentración o actividad oficial a la que se refiere.</w:t>
      </w:r>
    </w:p>
    <w:p w14:paraId="5278BD7A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Documento oficial de convocatoria, acta federativa o certificado emitido por el órgano competente.</w:t>
      </w:r>
    </w:p>
    <w:p w14:paraId="7D09E41B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lastRenderedPageBreak/>
        <w:t>Referencia expresa a que la convocatoria pertenece al periodo valorable.</w:t>
      </w:r>
    </w:p>
    <w:p w14:paraId="7F80EA7F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08EFD609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FB112B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7286ED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CO-C4. CONVOCATORIAS OFICIALES, ACTAS O CERTIFICADOS DE SELECCIÓN</w:t>
            </w:r>
          </w:p>
          <w:p w14:paraId="053219D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CERTIFICADO / DILIGENCIA DE CONVOCATORIA O SELECCIÓN OFICIAL</w:t>
            </w:r>
          </w:p>
          <w:p w14:paraId="6E14E7E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Federación / órgano emisor: [..........................................................]</w:t>
            </w:r>
          </w:p>
          <w:p w14:paraId="33114A4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Deportista convocado/a: [..............................................................]</w:t>
            </w:r>
          </w:p>
          <w:p w14:paraId="395A887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Club o entidad de procedencia: [.......................................................]</w:t>
            </w:r>
          </w:p>
          <w:p w14:paraId="61310EF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Selección / combinado: [autonómico / nacional / otro]</w:t>
            </w:r>
          </w:p>
          <w:p w14:paraId="3217471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Actividad oficial: [competición / concentración / tecnificación / otro]</w:t>
            </w:r>
          </w:p>
          <w:p w14:paraId="420EE36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Fecha o periodo: [....................................................................]</w:t>
            </w:r>
          </w:p>
          <w:p w14:paraId="5037643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HACE CONSTAR que la persona arriba indicada ha sido convocada / seleccionada para la</w:t>
            </w:r>
          </w:p>
          <w:p w14:paraId="780BDAA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actividad oficial descrita, a efectos de acreditación documental dentro de la convocatoria</w:t>
            </w:r>
          </w:p>
          <w:p w14:paraId="79D1437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 subvenciones deportivas.</w:t>
            </w:r>
          </w:p>
          <w:p w14:paraId="6C16089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Documento soporte:</w:t>
            </w:r>
          </w:p>
          <w:p w14:paraId="24556DE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[convocatoria oficial / acta federativa / certificado / resolución]</w:t>
            </w:r>
          </w:p>
          <w:p w14:paraId="7C658B3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5E9B5A9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73F2D60E" w14:textId="77777777" w:rsidR="005204A5" w:rsidRPr="0091569F" w:rsidRDefault="005204A5" w:rsidP="00864E41">
      <w:pPr>
        <w:jc w:val="both"/>
        <w:rPr>
          <w:lang w:val="es-ES"/>
        </w:rPr>
      </w:pPr>
    </w:p>
    <w:p w14:paraId="460ADF88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2A2E3568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Si la convocatoria consta en un documento colectivo, es recomendable destacar o marcar el nombre del deportista afectado y acompañar una breve diligencia interna de identificación.</w:t>
      </w:r>
    </w:p>
    <w:p w14:paraId="49C397D2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CO-C5. Acreditación complementaria de oficialidad internacional</w:t>
      </w:r>
    </w:p>
    <w:p w14:paraId="6FA4203D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0675B2E8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Documento complementario para los supuestos en los que la comisión de valoración requiera confirmación expresa sobre la oficialidad de una competición internacional o sobre la validez del resultado aportado.</w:t>
      </w:r>
    </w:p>
    <w:p w14:paraId="6C5D3396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4E91025E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exacta del evento o competición internacional.</w:t>
      </w:r>
    </w:p>
    <w:p w14:paraId="2C14BA2C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Federación internacional, española o autonómica competente que avala la oficialidad.</w:t>
      </w:r>
    </w:p>
    <w:p w14:paraId="323704A6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Manifestación expresa de que la prueba es oficial y computable a efectos competitivos.</w:t>
      </w:r>
    </w:p>
    <w:p w14:paraId="03BA25E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En su caso, referencia a la categoría, fase y validez del resultado acreditado.</w:t>
      </w:r>
    </w:p>
    <w:p w14:paraId="174CE15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Firma, sello o validación del órgano competente.</w:t>
      </w:r>
    </w:p>
    <w:p w14:paraId="7B6D98F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32E1BC83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91940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09E8535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CO-C5. ACREDITACIÓN COMPLEMENTARIA DE OFICIALIDAD INTERNACIONAL</w:t>
            </w:r>
          </w:p>
          <w:p w14:paraId="30D1198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CERTIFICACIÓN COMPLEMENTARIA DE OFICIALIDAD INTERNACIONAL</w:t>
            </w:r>
          </w:p>
          <w:p w14:paraId="60CE08D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Federación / organismo competente: [...................................................]</w:t>
            </w:r>
          </w:p>
          <w:p w14:paraId="5B3713E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Competición / evento internacional: [..................................................]</w:t>
            </w:r>
          </w:p>
          <w:p w14:paraId="6B0343E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Fecha y sede: [........................................................................]</w:t>
            </w:r>
          </w:p>
          <w:p w14:paraId="7751F87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Categoría / prueba: [..................................................................]</w:t>
            </w:r>
          </w:p>
          <w:p w14:paraId="1EB5185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/ deportista afectado: [.......................................................]</w:t>
            </w:r>
          </w:p>
          <w:p w14:paraId="24737CE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CERTIFICA expresamente que la competición antes indicada tiene carácter oficial dentro</w:t>
            </w:r>
          </w:p>
          <w:p w14:paraId="7D8A6AD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 la estructura competitiva reconocida por esta federación / organismo y que los</w:t>
            </w:r>
          </w:p>
          <w:p w14:paraId="4231FFF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resultados obtenidos en la misma tienen validez deportiva oficial en la categoría o prueba</w:t>
            </w:r>
          </w:p>
          <w:p w14:paraId="1336822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descrita.</w:t>
            </w:r>
          </w:p>
          <w:p w14:paraId="2D2CB61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En su caso, se hace </w:t>
            </w:r>
            <w:proofErr w:type="gramStart"/>
            <w:r w:rsidRPr="0091569F">
              <w:rPr>
                <w:sz w:val="18"/>
                <w:lang w:val="es-ES"/>
              </w:rPr>
              <w:t>constar</w:t>
            </w:r>
            <w:proofErr w:type="gramEnd"/>
            <w:r w:rsidRPr="0091569F">
              <w:rPr>
                <w:sz w:val="18"/>
                <w:lang w:val="es-ES"/>
              </w:rPr>
              <w:t xml:space="preserve"> además:</w:t>
            </w:r>
          </w:p>
          <w:p w14:paraId="27525D9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1DDDE79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65095A8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1909C988" w14:textId="77777777" w:rsidR="005204A5" w:rsidRPr="0091569F" w:rsidRDefault="005204A5" w:rsidP="00864E41">
      <w:pPr>
        <w:jc w:val="both"/>
        <w:rPr>
          <w:lang w:val="es-ES"/>
        </w:rPr>
      </w:pPr>
    </w:p>
    <w:p w14:paraId="2785150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3783ED2E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Este documento solo resulta necesario cuando exista requerimiento expreso o duda razonable sobre la oficialidad de la competición internacional o la validez del resultado presentado.</w:t>
      </w:r>
    </w:p>
    <w:p w14:paraId="5B2ED66D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4.2. Ámbito DEPORTE EN EDAD ESCOLAR (EE)</w:t>
      </w:r>
    </w:p>
    <w:p w14:paraId="2EE4EFD6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En el ámbito escolar el Bloque C se dirige a verificar la implantación real del proyecto en centros educativos, la participación en programas o competiciones escolares oficiales, el perfil local de la participación y la continuidad del programa en cursos o ediciones anteriores. La documentación debe presentarse con especial cautela en materia de protección de datos, recurriendo a datos agregados o listados anonimizados cuando proceda.</w:t>
      </w:r>
    </w:p>
    <w:p w14:paraId="1FD1AF39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EE-C1. Relación de centros vinculados y acuerdos de coordinación</w:t>
      </w:r>
    </w:p>
    <w:p w14:paraId="4A3BE650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76FF6546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Permite acreditar la implantación del proyecto en centros educativos y la existencia de una coordinación formal con la dirección, la persona responsable del centro o, en su caso, la asociación de madres y padres.</w:t>
      </w:r>
    </w:p>
    <w:p w14:paraId="3EDD22F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449262C6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Relación de centros educativos vinculados al proyecto.</w:t>
      </w:r>
    </w:p>
    <w:p w14:paraId="3EE41CF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 la persona interlocutora o responsable de coordinación en cada centro.</w:t>
      </w:r>
    </w:p>
    <w:p w14:paraId="50393F06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Tipo de vínculo formal: carta, acuerdo, autorización, acta o designación.</w:t>
      </w:r>
    </w:p>
    <w:p w14:paraId="3F33A19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Periodo o curso escolar al que se refiere la coordinación.</w:t>
      </w:r>
    </w:p>
    <w:p w14:paraId="3ACB2AF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o constancia verificable del centro, AMPA/AFA o entidad responsable.</w:t>
      </w:r>
    </w:p>
    <w:p w14:paraId="1F3B60E1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2A4D8B70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4005ED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D436CC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EE-C1. RELACIÓN DE CENTROS VINCULADOS Y ACUERDOS DE COORDINACIÓN</w:t>
            </w:r>
          </w:p>
          <w:p w14:paraId="7EB0956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RELACIÓN DE CENTROS Y COORDINACIÓN FORMAL DEL PROYECTO ESCOLAR</w:t>
            </w:r>
          </w:p>
          <w:p w14:paraId="5760C0C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35D1424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Proyecto: [...........................................................................]</w:t>
            </w:r>
          </w:p>
          <w:p w14:paraId="37E8746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Curso / periodo: [....................................................................]</w:t>
            </w:r>
          </w:p>
          <w:p w14:paraId="6BC6B91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CENTROS EDUCATIVOS VINCULADOS</w:t>
            </w:r>
          </w:p>
          <w:p w14:paraId="41B74BC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1. Centro: [.........................................]</w:t>
            </w:r>
          </w:p>
          <w:p w14:paraId="2FE2A90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Persona responsable / cargo: [.....................................................]</w:t>
            </w:r>
          </w:p>
          <w:p w14:paraId="257BFB1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Tipo de coordinación formal acreditada: [carta / acuerdo / acta / autorización]</w:t>
            </w:r>
          </w:p>
          <w:p w14:paraId="205C710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Fecha del documento: [................]</w:t>
            </w:r>
          </w:p>
          <w:p w14:paraId="1568106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Observaciones: [..............................................................]</w:t>
            </w:r>
          </w:p>
          <w:p w14:paraId="544AF00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2. Centro: [.........................................]</w:t>
            </w:r>
          </w:p>
          <w:p w14:paraId="59E6180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Persona responsable / cargo: [.....................................................]</w:t>
            </w:r>
          </w:p>
          <w:p w14:paraId="6B33965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Tipo de coordinación formal acreditada: [.........................................]</w:t>
            </w:r>
          </w:p>
          <w:p w14:paraId="351B2F0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Fecha del documento: [................]</w:t>
            </w:r>
          </w:p>
          <w:p w14:paraId="6EE79B1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adjuntan como anexo las cartas, acuerdos o actas de coordinación correspondientes.</w:t>
            </w:r>
          </w:p>
          <w:p w14:paraId="4636D8F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412E5A5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entidad: [................................]</w:t>
            </w:r>
          </w:p>
        </w:tc>
      </w:tr>
    </w:tbl>
    <w:p w14:paraId="7BEAFF81" w14:textId="77777777" w:rsidR="005204A5" w:rsidRPr="0091569F" w:rsidRDefault="005204A5" w:rsidP="00864E41">
      <w:pPr>
        <w:jc w:val="both"/>
        <w:rPr>
          <w:lang w:val="es-ES"/>
        </w:rPr>
      </w:pPr>
    </w:p>
    <w:p w14:paraId="0159046F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4F0BC082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Cuando existan numerosos centros, la relación puede presentarse en tabla separada, incorporando en este modelo una diligencia resumen y la numeración de los anexos que acreditan cada coordinación.</w:t>
      </w:r>
    </w:p>
    <w:p w14:paraId="10E51F2F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lastRenderedPageBreak/>
        <w:t>DOCUMENTO EE-C2. Certificados o actas de participación en programas o competiciones escolares oficiales</w:t>
      </w:r>
    </w:p>
    <w:p w14:paraId="40EA18DA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6FC847AC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la participación efectiva del proyecto o de sus grupos en programas escolares oficiales, tales como los Jocs Esportius o programas equivalentes de ámbito municipal, provincial o autonómico.</w:t>
      </w:r>
    </w:p>
    <w:p w14:paraId="7172819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50E1DA6A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Programa o competición escolar oficial de referencia.</w:t>
      </w:r>
    </w:p>
    <w:p w14:paraId="0384F1A6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Nivel territorial acreditado: municipal, provincial o autonómico.</w:t>
      </w:r>
    </w:p>
    <w:p w14:paraId="1E37185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 grupos, equipos o centros participantes.</w:t>
      </w:r>
    </w:p>
    <w:p w14:paraId="42AC98F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Fechas, jornadas o fases en que se produce la participación.</w:t>
      </w:r>
    </w:p>
    <w:p w14:paraId="7274344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Certificado, acta, calendario o documento equivalente emitido por el organismo competente.</w:t>
      </w:r>
    </w:p>
    <w:p w14:paraId="6F05B89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626D9EC5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987795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D4785A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EE-C2. CERTIFICADOS O ACTAS DE PARTICIPACIÓN EN PROGRAMAS O COMPETICIONES ESCOLARES OFICIALES</w:t>
            </w:r>
          </w:p>
          <w:p w14:paraId="6BE0341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CERTIFICADO DE PARTICIPACIÓN EN PROGRAMA O COMPETICIÓN ESCOLAR OFICIAL</w:t>
            </w:r>
          </w:p>
          <w:p w14:paraId="133AFB9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Organismo emisor: [...................................................................]</w:t>
            </w:r>
          </w:p>
          <w:p w14:paraId="58D2DAB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Programa / competición escolar: [.....................................................]</w:t>
            </w:r>
          </w:p>
          <w:p w14:paraId="2C1CCEC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Nivel territorial: [municipal / provincial / autonómico]</w:t>
            </w:r>
          </w:p>
          <w:p w14:paraId="6834B82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Curso / temporada: [.................................................................]</w:t>
            </w:r>
          </w:p>
          <w:p w14:paraId="498880B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certifica que el proyecto / grupos / equipos vinculados a la entidad</w:t>
            </w:r>
          </w:p>
          <w:p w14:paraId="14BDAA5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4B3CB39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han participado en el programa o competición arriba indicado, en las siguientes</w:t>
            </w:r>
          </w:p>
          <w:p w14:paraId="72C31FA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jornadas, fases o actividades oficiales:</w:t>
            </w:r>
          </w:p>
          <w:p w14:paraId="42A1CAB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53EABD2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Centros o grupos afectados:</w:t>
            </w:r>
          </w:p>
          <w:p w14:paraId="6F673F8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66FC3CD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Documentación soporte adjunta:</w:t>
            </w:r>
          </w:p>
          <w:p w14:paraId="75B7ADA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Calendario o programa oficial.</w:t>
            </w:r>
          </w:p>
          <w:p w14:paraId="228D781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Actas o certificación emitida.</w:t>
            </w:r>
          </w:p>
          <w:p w14:paraId="284512C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Otra documentación verificable, en su caso.</w:t>
            </w:r>
          </w:p>
          <w:p w14:paraId="7CEF136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7AC7EA1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2270E0FB" w14:textId="77777777" w:rsidR="005204A5" w:rsidRPr="0091569F" w:rsidRDefault="005204A5" w:rsidP="00864E41">
      <w:pPr>
        <w:jc w:val="both"/>
        <w:rPr>
          <w:lang w:val="es-ES"/>
        </w:rPr>
      </w:pPr>
    </w:p>
    <w:p w14:paraId="5F73C8DC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77ED8B4B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Es aconsejable agrupar en un mismo anexo las evidencias de participación cuando correspondan a varias jornadas, incorporando un índice previo que relacione cada documento con el centro o grupo afectado.</w:t>
      </w:r>
    </w:p>
    <w:p w14:paraId="6F05A13F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EE-C3. Resumen agregado de participación por centro y municipio</w:t>
      </w:r>
    </w:p>
    <w:p w14:paraId="4607E865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386B43EF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Sirve para calcular el perfil local de la participación vinculada al ámbito escolar, sin necesidad de incorporar datos personales identificativos innecesarios.</w:t>
      </w:r>
    </w:p>
    <w:p w14:paraId="0619E81E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2AEA748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Relación agregada de participantes por centro educativo o municipio de domicilio.</w:t>
      </w:r>
    </w:p>
    <w:p w14:paraId="7F8550A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Totales por centro, municipio o bloque territorial relevante.</w:t>
      </w:r>
    </w:p>
    <w:p w14:paraId="38733EC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Porcentaje de participantes de centros de València o con domicilio en València, según el criterio aplicable.</w:t>
      </w:r>
    </w:p>
    <w:p w14:paraId="383C2FBC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o validación responsable de la entidad.</w:t>
      </w:r>
    </w:p>
    <w:p w14:paraId="78001829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Referencia, cuando exista, al origen interno del dato o al registro base utilizado.</w:t>
      </w:r>
    </w:p>
    <w:p w14:paraId="36ABC71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lastRenderedPageBreak/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3CEB5777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00BFD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2CCDE8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EE-C3. RESUMEN AGREGADO DE PARTICIPACIÓN POR CENTRO Y MUNICIPIO</w:t>
            </w:r>
          </w:p>
          <w:p w14:paraId="3881635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RESUMEN AGREGADO DE PARTICIPACIÓN LOCAL – ÁMBITO ESCOLAR</w:t>
            </w:r>
          </w:p>
          <w:p w14:paraId="56CDD8E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3206E1E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Proyecto: [...........................................................................]</w:t>
            </w:r>
          </w:p>
          <w:p w14:paraId="4D14EF1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Curso / temporada: [..................................................................]</w:t>
            </w:r>
          </w:p>
          <w:p w14:paraId="3724806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TABLA RESUMEN</w:t>
            </w:r>
          </w:p>
          <w:p w14:paraId="0E5F84E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– Centro / municipio 1: [........................] –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participantes: </w:t>
            </w:r>
            <w:proofErr w:type="gramStart"/>
            <w:r w:rsidRPr="0091569F">
              <w:rPr>
                <w:sz w:val="18"/>
                <w:lang w:val="es-ES"/>
              </w:rPr>
              <w:t>[....</w:t>
            </w:r>
            <w:proofErr w:type="gramEnd"/>
            <w:r w:rsidRPr="0091569F">
              <w:rPr>
                <w:sz w:val="18"/>
                <w:lang w:val="es-ES"/>
              </w:rPr>
              <w:t>]</w:t>
            </w:r>
          </w:p>
          <w:p w14:paraId="017976D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– Centro / municipio 2: [........................] –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participantes: </w:t>
            </w:r>
            <w:proofErr w:type="gramStart"/>
            <w:r w:rsidRPr="0091569F">
              <w:rPr>
                <w:sz w:val="18"/>
                <w:lang w:val="es-ES"/>
              </w:rPr>
              <w:t>[....</w:t>
            </w:r>
            <w:proofErr w:type="gramEnd"/>
            <w:r w:rsidRPr="0091569F">
              <w:rPr>
                <w:sz w:val="18"/>
                <w:lang w:val="es-ES"/>
              </w:rPr>
              <w:t>]</w:t>
            </w:r>
          </w:p>
          <w:p w14:paraId="2BD009E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– Centro / municipio 3: [........................] –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participantes: </w:t>
            </w:r>
            <w:proofErr w:type="gramStart"/>
            <w:r w:rsidRPr="0091569F">
              <w:rPr>
                <w:sz w:val="18"/>
                <w:lang w:val="es-ES"/>
              </w:rPr>
              <w:t>[....</w:t>
            </w:r>
            <w:proofErr w:type="gramEnd"/>
            <w:r w:rsidRPr="0091569F">
              <w:rPr>
                <w:sz w:val="18"/>
                <w:lang w:val="es-ES"/>
              </w:rPr>
              <w:t>]</w:t>
            </w:r>
          </w:p>
          <w:p w14:paraId="6719359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TOTAL</w:t>
            </w:r>
            <w:proofErr w:type="gramEnd"/>
            <w:r w:rsidRPr="0091569F">
              <w:rPr>
                <w:sz w:val="18"/>
                <w:lang w:val="es-ES"/>
              </w:rPr>
              <w:t xml:space="preserve"> PARTICIPANTES: [........]</w:t>
            </w:r>
          </w:p>
          <w:p w14:paraId="4D2ACB0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TOTAL</w:t>
            </w:r>
            <w:proofErr w:type="gramEnd"/>
            <w:r w:rsidRPr="0091569F">
              <w:rPr>
                <w:sz w:val="18"/>
                <w:lang w:val="es-ES"/>
              </w:rPr>
              <w:t xml:space="preserve"> DE VALÈNCIA / VINCULADOS A VALÈNCIA: [........]</w:t>
            </w:r>
          </w:p>
          <w:p w14:paraId="7DBC690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PORCENTAJE RESULTANTE: [........] %</w:t>
            </w:r>
          </w:p>
          <w:p w14:paraId="4015C09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DECLARACIÓN RESPONSABLE</w:t>
            </w:r>
          </w:p>
          <w:p w14:paraId="1D8AC16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La entidad certifica que los datos agregados anteriores proceden de los registros</w:t>
            </w:r>
          </w:p>
          <w:p w14:paraId="6F2AE7C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internos del proyecto y se presentan exclusivamente a efectos de acreditación del</w:t>
            </w:r>
          </w:p>
          <w:p w14:paraId="5C0BC40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criterio específico del Bloque C, sin incorporar datos personales innecesarios.</w:t>
            </w:r>
          </w:p>
          <w:p w14:paraId="4A6CBDB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48B7595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representante: [................................]</w:t>
            </w:r>
          </w:p>
        </w:tc>
      </w:tr>
    </w:tbl>
    <w:p w14:paraId="2B87498C" w14:textId="77777777" w:rsidR="005204A5" w:rsidRPr="0091569F" w:rsidRDefault="005204A5" w:rsidP="00864E41">
      <w:pPr>
        <w:jc w:val="both"/>
        <w:rPr>
          <w:lang w:val="es-ES"/>
        </w:rPr>
      </w:pPr>
    </w:p>
    <w:p w14:paraId="001D471F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7E3E19C5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Para reforzar la trazabilidad, es útil indicar en nota final el documento o base interna de la que se obtiene el resumen agregado, aunque dicho registro detallado solo quede a disposición del órgano instructor en caso de requerimiento.</w:t>
      </w:r>
    </w:p>
    <w:p w14:paraId="2F6F8C89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EE-C4. Certificación o memoria de continuidad del programa escolar</w:t>
      </w:r>
    </w:p>
    <w:p w14:paraId="656F301F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7595F29F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que el programa se ha ejecutado en dos o más cursos o ediciones dentro del periodo de referencia exigido en la ficha, evidenciando continuidad y estabilidad del proyecto.</w:t>
      </w:r>
    </w:p>
    <w:p w14:paraId="1489A40B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7F66EB3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del programa, centro o red de centros donde se ha desarrollado.</w:t>
      </w:r>
    </w:p>
    <w:p w14:paraId="2A5AD083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Relación de cursos, ediciones o anualidades ejecutadas.</w:t>
      </w:r>
    </w:p>
    <w:p w14:paraId="78FDED2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Referencia a memorias previas, certificaciones del centro, actas o documentos equivalentes.</w:t>
      </w:r>
    </w:p>
    <w:p w14:paraId="408000E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Indicación clara de que la continuidad se produce dentro del plazo temporal valorable.</w:t>
      </w:r>
    </w:p>
    <w:p w14:paraId="09AEA06B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o validación del centro, AMPA/AFA, entidad organizadora o responsable competente.</w:t>
      </w:r>
    </w:p>
    <w:p w14:paraId="0B4CD2D6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7F6D5C85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D41046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253BBA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EE-C4. CERTIFICACIÓN O MEMORIA DE CONTINUIDAD DEL PROGRAMA ESCOLAR</w:t>
            </w:r>
          </w:p>
          <w:p w14:paraId="4152479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CERTIFICACIÓN / MEMORIA BREVE DE CONTINUIDAD DEL PROGRAMA ESCOLAR</w:t>
            </w:r>
          </w:p>
          <w:p w14:paraId="0C912A8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38181E4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Programa: [...........................................................................]</w:t>
            </w:r>
          </w:p>
          <w:p w14:paraId="104E895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Centros vinculados: [................................................................]</w:t>
            </w:r>
          </w:p>
          <w:p w14:paraId="2FF6EE7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hace constar que el programa antes descrito ha sido ejecutado en las siguientes</w:t>
            </w:r>
          </w:p>
          <w:p w14:paraId="2F27701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ediciones / cursos escolares:</w:t>
            </w:r>
          </w:p>
          <w:p w14:paraId="170353C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[Curso / edición 1] – Centro / ámbito: [..........................................]</w:t>
            </w:r>
          </w:p>
          <w:p w14:paraId="75B0FE8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[Curso / edición 2] – Centro / ámbito: [..........................................]</w:t>
            </w:r>
          </w:p>
          <w:p w14:paraId="22229FE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[Curso / edición 3] – Centro / ámbito: [..........................................]</w:t>
            </w:r>
          </w:p>
          <w:p w14:paraId="255DF0D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Documentación soporte disponible:</w:t>
            </w:r>
          </w:p>
          <w:p w14:paraId="1FECFBE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[certificaciones de centro / memorias previas / actas / programas / otras evidencias]</w:t>
            </w:r>
          </w:p>
          <w:p w14:paraId="61880B8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lastRenderedPageBreak/>
              <w:t>Observaciones:</w:t>
            </w:r>
          </w:p>
          <w:p w14:paraId="3B2E3E1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7811A7B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585CE94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21834877" w14:textId="77777777" w:rsidR="005204A5" w:rsidRPr="0091569F" w:rsidRDefault="005204A5" w:rsidP="00864E41">
      <w:pPr>
        <w:jc w:val="both"/>
        <w:rPr>
          <w:lang w:val="es-ES"/>
        </w:rPr>
      </w:pPr>
    </w:p>
    <w:p w14:paraId="447FB128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71BC20A6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Cuando la continuidad se acredite mediante memorias propias de la entidad, conviene acompañarlas de una certificación externa o de un documento de contraste emitido por el centro o por el programa escolar correspondiente.</w:t>
      </w:r>
    </w:p>
    <w:p w14:paraId="593D6754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4.3. Ámbito DEPORTE PARA TODAS Y TODOS (TT)</w:t>
      </w:r>
    </w:p>
    <w:p w14:paraId="23B1F86E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En el ámbito TT el Bloque C se centra en la focalización del proyecto hacia colectivos prioritarios, la intensidad real del programa, su accesibilidad económica y su orientación a la salud y a la adherencia. La documentación tiene un componente predominantemente agregado y operativo, por lo que debe cuidarse especialmente la coherencia entre listados, calendarios, registros y tarifas declaradas.</w:t>
      </w:r>
    </w:p>
    <w:p w14:paraId="7D94518C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TT-C1. Relación agregada por colectivos prioritarios y declaración responsable</w:t>
      </w:r>
    </w:p>
    <w:p w14:paraId="3E0973E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0BB02B21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el porcentaje de personas participantes pertenecientes a colectivos prioritarios sobre el total del proyecto, de acuerdo con la definición y tramos establecidos en la ficha.</w:t>
      </w:r>
    </w:p>
    <w:p w14:paraId="00734C09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6238ADD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proofErr w:type="gramStart"/>
      <w:r w:rsidRPr="0091569F">
        <w:rPr>
          <w:lang w:val="es-ES"/>
        </w:rPr>
        <w:t>Total</w:t>
      </w:r>
      <w:proofErr w:type="gramEnd"/>
      <w:r w:rsidRPr="0091569F">
        <w:rPr>
          <w:lang w:val="es-ES"/>
        </w:rPr>
        <w:t xml:space="preserve"> de participantes del proyecto.</w:t>
      </w:r>
    </w:p>
    <w:p w14:paraId="3371F044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Desglose agregado por colectivo prioritario computable.</w:t>
      </w:r>
    </w:p>
    <w:p w14:paraId="351B39DE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Porcentaje resultante sobre el total.</w:t>
      </w:r>
    </w:p>
    <w:p w14:paraId="7087D954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Modelo de declaración responsable o equivalencia documental del colectivo, con posibilidad de muestreo anonimizados.</w:t>
      </w:r>
    </w:p>
    <w:p w14:paraId="26A969F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responsable de la entidad y referencia al registro de base.</w:t>
      </w:r>
    </w:p>
    <w:p w14:paraId="4C54267D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41CA95FC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5574D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070E18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TT-C1. RELACIÓN AGREGADA POR COLECTIVOS PRIORITARIOS Y DECLARACIÓN RESPONSABLE</w:t>
            </w:r>
          </w:p>
          <w:p w14:paraId="5588EE6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RELACIÓN AGREGADA DE PARTICIPANTES POR COLECTIVO PRIORITARIO</w:t>
            </w:r>
          </w:p>
          <w:p w14:paraId="012FCB8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219EC9A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Proyecto: [...........................................................................]</w:t>
            </w:r>
          </w:p>
          <w:p w14:paraId="63AB424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Periodo de referencia: [..............................................................]</w:t>
            </w:r>
          </w:p>
          <w:p w14:paraId="3C1A294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PARTICIPACIÓN TOTAL</w:t>
            </w:r>
          </w:p>
          <w:p w14:paraId="52AF0AC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Número total de participantes del proyecto: [........]</w:t>
            </w:r>
          </w:p>
          <w:p w14:paraId="203D105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DESGLOSE POR COLECTIVOS PRIORITARIOS</w:t>
            </w:r>
          </w:p>
          <w:p w14:paraId="61A7CAB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Personas mayores de 65 años: [........]</w:t>
            </w:r>
          </w:p>
          <w:p w14:paraId="7D18BFC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Mujeres: [........]</w:t>
            </w:r>
          </w:p>
          <w:p w14:paraId="3981DAF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Personas en situación o riesgo de exclusión: [........]</w:t>
            </w:r>
          </w:p>
          <w:p w14:paraId="45BAB71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Personas con diversidad funcional: [........]</w:t>
            </w:r>
          </w:p>
          <w:p w14:paraId="270F848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Otros colectivos prioritarios admitidos: [................................] – [....]</w:t>
            </w:r>
          </w:p>
          <w:p w14:paraId="195C740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PORCENTAJE COMPUTABLE SOBRE EL TOTAL: [........] %</w:t>
            </w:r>
          </w:p>
          <w:p w14:paraId="0ADC1ED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DECLARACIÓN RESPONSABLE</w:t>
            </w:r>
          </w:p>
          <w:p w14:paraId="3997DFF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La entidad hace constar que dispone de las declaraciones responsables o justificantes</w:t>
            </w:r>
          </w:p>
          <w:p w14:paraId="1277F9F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equivalentes que sustentan el dato agregado anterior y que dichos soportes podrán ser</w:t>
            </w:r>
          </w:p>
          <w:p w14:paraId="1FBD86D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aportados, debidamente anonimizados, en caso de verificación por muestreo.</w:t>
            </w:r>
          </w:p>
          <w:p w14:paraId="44EBE27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lastRenderedPageBreak/>
              <w:t>Lugar y fecha: [................................]</w:t>
            </w:r>
          </w:p>
          <w:p w14:paraId="285AE33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representante: [................................]</w:t>
            </w:r>
          </w:p>
        </w:tc>
      </w:tr>
    </w:tbl>
    <w:p w14:paraId="13E8AD75" w14:textId="77777777" w:rsidR="005204A5" w:rsidRPr="0091569F" w:rsidRDefault="005204A5" w:rsidP="00864E41">
      <w:pPr>
        <w:jc w:val="both"/>
        <w:rPr>
          <w:lang w:val="es-ES"/>
        </w:rPr>
      </w:pPr>
    </w:p>
    <w:p w14:paraId="60530ADD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6CD4A450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Es recomendable separar con claridad el total de participantes y el subconjunto computable, explicando en nota metodológica el criterio seguido cuando una misma persona pueda encajar en más de un colectivo.</w:t>
      </w:r>
    </w:p>
    <w:p w14:paraId="34B07DB6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TT-C2. Calendario firmado y registro de sesiones efectivas</w:t>
      </w:r>
    </w:p>
    <w:p w14:paraId="71D37120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57A7D9CD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Permite acreditar la intensidad y regularidad del programa mediante la identificación de las sesiones previstas y de las sesiones efectivamente realizadas dentro del periodo valorable.</w:t>
      </w:r>
    </w:p>
    <w:p w14:paraId="5D5B6D01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1771AFE9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Calendario general del proyecto, con frecuencia semanal y duración de la sesión.</w:t>
      </w:r>
    </w:p>
    <w:p w14:paraId="7F762A6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Registro de sesiones efectivamente impartidas.</w:t>
      </w:r>
    </w:p>
    <w:p w14:paraId="73448F9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Referencia a grupos, franjas horarias y técnico responsable, cuando proceda.</w:t>
      </w:r>
    </w:p>
    <w:p w14:paraId="2844C70E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responsable del calendario y del registro.</w:t>
      </w:r>
    </w:p>
    <w:p w14:paraId="7195370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Posibilidad de contraste mediante actas o listas de asistencia por muestreo.</w:t>
      </w:r>
    </w:p>
    <w:p w14:paraId="046D0AAC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384EDEB9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63F170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D62C69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TT-C2. CALENDARIO FIRMADO Y REGISTRO DE SESIONES EFECTIVAS</w:t>
            </w:r>
          </w:p>
          <w:p w14:paraId="7168D23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CALENDARIO Y REGISTRO DE SESIONES EFECTIVAS</w:t>
            </w:r>
          </w:p>
          <w:p w14:paraId="5D564A0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5262962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Proyecto: [...........................................................................]</w:t>
            </w:r>
          </w:p>
          <w:p w14:paraId="2B283FE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Periodo de referencia: [..............................................................]</w:t>
            </w:r>
          </w:p>
          <w:p w14:paraId="4229191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PLANIFICACIÓN</w:t>
            </w:r>
          </w:p>
          <w:p w14:paraId="3DB3CDA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Frecuencia semanal prevista: [........] sesiones / semana</w:t>
            </w:r>
          </w:p>
          <w:p w14:paraId="35E5AB7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Duración media por sesión: [........] minutos</w:t>
            </w:r>
          </w:p>
          <w:p w14:paraId="46F0546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Grupos / turnos: [.................................................................]</w:t>
            </w:r>
          </w:p>
          <w:p w14:paraId="0CE3525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REGISTRO RESUMIDO DE SESIONES</w:t>
            </w:r>
          </w:p>
          <w:p w14:paraId="07DA48F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Semana 1: [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sesiones realizadas]</w:t>
            </w:r>
          </w:p>
          <w:p w14:paraId="5C2E0D8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Semana 2: [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sesiones realizadas]</w:t>
            </w:r>
          </w:p>
          <w:p w14:paraId="6DC9360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Semana 3: [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sesiones realizadas]</w:t>
            </w:r>
          </w:p>
          <w:p w14:paraId="5B298EE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Semana 4: [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sesiones realizadas]</w:t>
            </w:r>
          </w:p>
          <w:p w14:paraId="645C9D0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TOTAL</w:t>
            </w:r>
            <w:proofErr w:type="gramEnd"/>
            <w:r w:rsidRPr="0091569F">
              <w:rPr>
                <w:sz w:val="18"/>
                <w:lang w:val="es-ES"/>
              </w:rPr>
              <w:t xml:space="preserve"> DE SESIONES EFECTIVAS EN EL PERIODO: [........]</w:t>
            </w:r>
          </w:p>
          <w:p w14:paraId="5000A5E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La entidad declara que dispone de registros de soporte y, en su caso, listas de</w:t>
            </w:r>
          </w:p>
          <w:p w14:paraId="43E8732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asistencia o actas de sesión para la comprobación por muestreo.</w:t>
            </w:r>
          </w:p>
          <w:p w14:paraId="4796141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638D219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responsable: [................................]</w:t>
            </w:r>
          </w:p>
        </w:tc>
      </w:tr>
    </w:tbl>
    <w:p w14:paraId="44C32783" w14:textId="77777777" w:rsidR="005204A5" w:rsidRPr="0091569F" w:rsidRDefault="005204A5" w:rsidP="00864E41">
      <w:pPr>
        <w:jc w:val="both"/>
        <w:rPr>
          <w:lang w:val="es-ES"/>
        </w:rPr>
      </w:pPr>
    </w:p>
    <w:p w14:paraId="0DCFB14C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73D168E1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Cuando el programa se desarrolle en varios grupos o sedes, conviene añadir un anexo-tabla por grupo, manteniendo en el cuerpo principal únicamente el resumen global y la media semanal resultante.</w:t>
      </w:r>
    </w:p>
    <w:p w14:paraId="43B16963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TT-C3. Tarifario o anuncio público de precios y evidencias de aplicación</w:t>
      </w:r>
    </w:p>
    <w:p w14:paraId="0824D92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08AB6D03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la existencia de gratuidad, precio simbólico o cuota reducida, así como la aplicación efectiva del régimen económico declarado a las personas participantes.</w:t>
      </w:r>
    </w:p>
    <w:p w14:paraId="3381B64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lastRenderedPageBreak/>
        <w:t>Contenido mínimo recomendado</w:t>
      </w:r>
    </w:p>
    <w:p w14:paraId="123A7F63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Tarifario o anuncio público vigente del proyecto.</w:t>
      </w:r>
    </w:p>
    <w:p w14:paraId="6935B84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Unidad de cálculo aplicable: por sesión, mensual o equivalente.</w:t>
      </w:r>
    </w:p>
    <w:p w14:paraId="4CEB684A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del supuesto de gratuidad, precio simbólico o cuota reducida.</w:t>
      </w:r>
    </w:p>
    <w:p w14:paraId="7E0CB95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Recibos anonimizados, certificación o evidencia documental de aplicación efectiva.</w:t>
      </w:r>
    </w:p>
    <w:p w14:paraId="492E61D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o validación responsable, cuando el soporte sea interno.</w:t>
      </w:r>
    </w:p>
    <w:p w14:paraId="136C7A4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7FC13E0B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9AE0D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27B047B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TT-C3. TARIFARIO O ANUNCIO PÚBLICO DE PRECIOS Y EVIDENCIAS DE APLICACIÓN</w:t>
            </w:r>
          </w:p>
          <w:p w14:paraId="30BAEB8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TARIFARIO / CERTIFICACIÓN DE PRECIO APLICADO AL PROYECTO</w:t>
            </w:r>
          </w:p>
          <w:p w14:paraId="0DEA638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solicitante: [.................................................................]</w:t>
            </w:r>
          </w:p>
          <w:p w14:paraId="73F9D2F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Proyecto: [...........................................................................]</w:t>
            </w:r>
          </w:p>
          <w:p w14:paraId="521F372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Periodo de aplicación: [..............................................................]</w:t>
            </w:r>
          </w:p>
          <w:p w14:paraId="1293C2E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RÉGIMEN ECONÓMICO</w:t>
            </w:r>
          </w:p>
          <w:p w14:paraId="49A851A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Modalidad: [gratuidad total / precio simbólico / cuota reducida / otro]</w:t>
            </w:r>
          </w:p>
          <w:p w14:paraId="5950A58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Importe por sesión: [........] €</w:t>
            </w:r>
          </w:p>
          <w:p w14:paraId="05EAA7D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Importe mensual, en su caso: [........] €</w:t>
            </w:r>
          </w:p>
          <w:p w14:paraId="1636031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Observaciones sobre bonificaciones o exenciones: [...............................]</w:t>
            </w:r>
          </w:p>
          <w:p w14:paraId="3120E88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EVIDENCIA DE APLICACIÓN</w:t>
            </w:r>
          </w:p>
          <w:p w14:paraId="5685BA8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Anuncio público / cartel / web / folleto</w:t>
            </w:r>
          </w:p>
          <w:p w14:paraId="63523A1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Recibos anonimizados</w:t>
            </w:r>
          </w:p>
          <w:p w14:paraId="648C5FA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Certificación interna de facturación o cobro</w:t>
            </w:r>
          </w:p>
          <w:p w14:paraId="783E397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Otro soporte equivalente</w:t>
            </w:r>
          </w:p>
          <w:p w14:paraId="062FAC7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hace constar que el régimen económico descrito ha sido el efectivamente aplicado</w:t>
            </w:r>
          </w:p>
          <w:p w14:paraId="6DF79B5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a las personas participantes del proyecto durante el periodo valorable.</w:t>
            </w:r>
          </w:p>
          <w:p w14:paraId="4F0FDB4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2E5B4DB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representante: [................................]</w:t>
            </w:r>
          </w:p>
        </w:tc>
      </w:tr>
    </w:tbl>
    <w:p w14:paraId="337620A9" w14:textId="77777777" w:rsidR="005204A5" w:rsidRPr="0091569F" w:rsidRDefault="005204A5" w:rsidP="00864E41">
      <w:pPr>
        <w:jc w:val="both"/>
        <w:rPr>
          <w:lang w:val="es-ES"/>
        </w:rPr>
      </w:pPr>
    </w:p>
    <w:p w14:paraId="55CFC630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1EF314A1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Cuando el proyecto combine distintos tramos económicos, se recomienda identificar qué régimen corresponde al colectivo o grupo valorado y justificar de forma separada cada supuesto.</w:t>
      </w:r>
    </w:p>
    <w:p w14:paraId="6E6B1B42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TT-C4. Protocolos de salud, seguimiento y coordinación</w:t>
      </w:r>
    </w:p>
    <w:p w14:paraId="1E01AAB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40FEEBFF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Documento funcional para acreditar la existencia de evaluación inicial, medidas de seguimiento o retención y, en su caso, coordinación formal con agentes de salud o servicios sociales.</w:t>
      </w:r>
    </w:p>
    <w:p w14:paraId="0EB07459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226C4497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Formato o protocolo de evaluación inicial (PAR-Q o equivalente).</w:t>
      </w:r>
    </w:p>
    <w:p w14:paraId="2E90088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Registro o procedimiento de seguimiento, continuidad o retención.</w:t>
      </w:r>
    </w:p>
    <w:p w14:paraId="66A51629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En su caso, carta, acta o documento de coordinación con centro de salud, agente sanitario o servicios sociales.</w:t>
      </w:r>
    </w:p>
    <w:p w14:paraId="6650164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del periodo de aplicación y de la persona responsable.</w:t>
      </w:r>
    </w:p>
    <w:p w14:paraId="2973BDD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Relación clara entre el protocolo y el proyecto subvencionable.</w:t>
      </w:r>
    </w:p>
    <w:p w14:paraId="5847D53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31491D45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6CAE06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4010290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TT-C4. PROTOCOLOS DE SALUD, SEGUIMIENTO Y COORDINACIÓN</w:t>
            </w:r>
          </w:p>
          <w:p w14:paraId="47021E2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PROTOCOLO RESUMIDO DE SALUD, ADHERENCIA Y COORDINACIÓN</w:t>
            </w:r>
          </w:p>
          <w:p w14:paraId="374B6B4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lastRenderedPageBreak/>
              <w:t>Entidad solicitante: [.................................................................]</w:t>
            </w:r>
          </w:p>
          <w:p w14:paraId="635F439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Proyecto: [...........................................................................]</w:t>
            </w:r>
          </w:p>
          <w:p w14:paraId="58B16FB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Responsable técnico: [.................................................................]</w:t>
            </w:r>
          </w:p>
          <w:p w14:paraId="2A17BA9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1. EVALUACIÓN INICIAL</w:t>
            </w:r>
          </w:p>
          <w:p w14:paraId="6B5DF70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utiliza el siguiente instrumento o procedimiento de evaluación inicial:</w:t>
            </w:r>
          </w:p>
          <w:p w14:paraId="0EDB1FB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[PAR-Q / cuestionario equivalente / entrevista inicial / otro]</w:t>
            </w:r>
          </w:p>
          <w:p w14:paraId="075C644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Descripción breve: [..............................................................]</w:t>
            </w:r>
          </w:p>
          <w:p w14:paraId="7E80E05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2. SEGUIMIENTO Y RETENCIÓN</w:t>
            </w:r>
          </w:p>
          <w:p w14:paraId="312B924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El proyecto dispone de los siguientes mecanismos de seguimiento:</w:t>
            </w:r>
          </w:p>
          <w:p w14:paraId="6F97361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[registro de continuidad / llamadas / incidencias / revisiones periódicas / otro]</w:t>
            </w:r>
          </w:p>
          <w:p w14:paraId="1703B03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Descripción breve: [..............................................................]</w:t>
            </w:r>
          </w:p>
          <w:p w14:paraId="038C9C0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3. COORDINACIÓN EXTERNA (si procede)</w:t>
            </w:r>
          </w:p>
          <w:p w14:paraId="444A952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o servicio coordinado: [.......................................................]</w:t>
            </w:r>
          </w:p>
          <w:p w14:paraId="7C48E67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Tipo de coordinación: [carta / acta / derivación / protocolo / otro]</w:t>
            </w:r>
          </w:p>
          <w:p w14:paraId="13BF23C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Fecha o periodo: [....................................................................]</w:t>
            </w:r>
          </w:p>
          <w:p w14:paraId="26CC3F0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049A5F5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responsable: [................................]</w:t>
            </w:r>
          </w:p>
        </w:tc>
      </w:tr>
    </w:tbl>
    <w:p w14:paraId="5CF4B988" w14:textId="77777777" w:rsidR="005204A5" w:rsidRPr="0091569F" w:rsidRDefault="005204A5" w:rsidP="00864E41">
      <w:pPr>
        <w:jc w:val="both"/>
        <w:rPr>
          <w:lang w:val="es-ES"/>
        </w:rPr>
      </w:pPr>
    </w:p>
    <w:p w14:paraId="337E6B9A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13F2BA94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Para la puntuación del criterio basta con que el documento acredite, de forma verificable, al menos dos de los tres componentes previstos en la ficha; no obstante, es aconsejable presentarlos de forma integrada en una misma pieza documental.</w:t>
      </w:r>
    </w:p>
    <w:p w14:paraId="61EC8C1E" w14:textId="77777777" w:rsidR="005204A5" w:rsidRPr="0091569F" w:rsidRDefault="008C0E16" w:rsidP="00864E41">
      <w:pPr>
        <w:pStyle w:val="Ttulo1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4.4. Ámbito EVENTOS DEPORTIVOS (EV)</w:t>
      </w:r>
    </w:p>
    <w:p w14:paraId="4AC83842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En el ámbito de eventos deportivos el Bloque C valora la oficialidad y el alcance del evento, su capacidad de atracción externa, su interés ciudadano y continuidad, la diversidad de categorías deportivas y la dimensión de responsabilidad social y transparencia. La documentación debe tener una presentación sintética, verificable y claramente asociada a cada edición o última edición de referencia.</w:t>
      </w:r>
    </w:p>
    <w:p w14:paraId="7E232240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EV-C1. Certificado de oficialidad, reglamento y calendario del evento</w:t>
      </w:r>
    </w:p>
    <w:p w14:paraId="24E5EF2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2413A4D3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el nivel, alcance y oficialidad del evento, así como la fase concreta cuando esta circunstancia otorgue puntuación adicional conforme a la ficha.</w:t>
      </w:r>
    </w:p>
    <w:p w14:paraId="20A6F258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3FABDC95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Federación, organizador oficial u órgano emisor competente.</w:t>
      </w:r>
    </w:p>
    <w:p w14:paraId="3F3A05F6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Denominación del evento, edición, fecha y sede.</w:t>
      </w:r>
    </w:p>
    <w:p w14:paraId="3003934C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Ámbito del evento: autonómico, nacional o internacional; federado o no federado, según proceda.</w:t>
      </w:r>
    </w:p>
    <w:p w14:paraId="143697CA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Reglamento, bases o normativa aplicable y calendario oficial.</w:t>
      </w:r>
    </w:p>
    <w:p w14:paraId="0D69D74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Indicación expresa de si se trata de fase clasificatoria, final u otra fase relevante.</w:t>
      </w:r>
    </w:p>
    <w:p w14:paraId="3075AAA5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02C4AC93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20579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4CCCA83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EV-C1. CERTIFICADO DE OFICIALIDAD, REGLAMENTO Y CALENDARIO DEL EVENTO</w:t>
            </w:r>
          </w:p>
          <w:p w14:paraId="625E7C4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CERTIFICACIÓN DE OFICIALIDAD Y ALCANCE DEL EVENTO</w:t>
            </w:r>
          </w:p>
          <w:p w14:paraId="5DD2AD5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Organismo emisor: [...................................................................]</w:t>
            </w:r>
          </w:p>
          <w:p w14:paraId="7651FFD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Evento / edición: [...................................................................]</w:t>
            </w:r>
          </w:p>
          <w:p w14:paraId="42D084E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Fecha y sede: [........................................................................]</w:t>
            </w:r>
          </w:p>
          <w:p w14:paraId="5487EC7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CERTIFICA:</w:t>
            </w:r>
          </w:p>
          <w:p w14:paraId="7D8824F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Primero. Que el evento arriba indicado tiene carácter [federado / oficial / reconocido]</w:t>
            </w:r>
          </w:p>
          <w:p w14:paraId="6AFF025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y se integra en el siguiente ámbito o circuito: [autonómico / nacional / internacional].</w:t>
            </w:r>
          </w:p>
          <w:p w14:paraId="540A22D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lastRenderedPageBreak/>
              <w:t>Segundo. Que el reglamento, bases o normativa aplicable al evento son las siguientes:</w:t>
            </w:r>
          </w:p>
          <w:p w14:paraId="23E689F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5E477AA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Tercero. Que el calendario oficial aprobado sitúa el evento en la fecha / fase:</w:t>
            </w:r>
          </w:p>
          <w:p w14:paraId="773871A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4B6C83C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Cuarto. Que, en su caso, el evento tiene la condición de:</w:t>
            </w:r>
          </w:p>
          <w:p w14:paraId="1D087C6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Fase clasificatoria</w:t>
            </w:r>
          </w:p>
          <w:p w14:paraId="69985E3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Fase final</w:t>
            </w:r>
          </w:p>
          <w:p w14:paraId="1563610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Otra fase relevante: [...........................................................]</w:t>
            </w:r>
          </w:p>
          <w:p w14:paraId="208E762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Se acompaña reglamento, calendario y demás documentación oficial complementaria.</w:t>
            </w:r>
          </w:p>
          <w:p w14:paraId="1458895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239AC00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/ sello / validación: [................................]</w:t>
            </w:r>
          </w:p>
        </w:tc>
      </w:tr>
    </w:tbl>
    <w:p w14:paraId="4E1D3E72" w14:textId="77777777" w:rsidR="005204A5" w:rsidRPr="0091569F" w:rsidRDefault="005204A5" w:rsidP="00864E41">
      <w:pPr>
        <w:jc w:val="both"/>
        <w:rPr>
          <w:lang w:val="es-ES"/>
        </w:rPr>
      </w:pPr>
    </w:p>
    <w:p w14:paraId="52F17A5A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14EF9E7F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 xml:space="preserve">Cuando el evento no sea estrictamente </w:t>
      </w:r>
      <w:proofErr w:type="gramStart"/>
      <w:r w:rsidRPr="0091569F">
        <w:rPr>
          <w:lang w:val="es-ES"/>
        </w:rPr>
        <w:t>federado</w:t>
      </w:r>
      <w:proofErr w:type="gramEnd"/>
      <w:r w:rsidRPr="0091569F">
        <w:rPr>
          <w:lang w:val="es-ES"/>
        </w:rPr>
        <w:t xml:space="preserve"> pero disponga de reconocimiento institucional u organizativo relevante, la entidad debe explicar con precisión el encaje del documento aportado y la naturaleza oficial o equivalente del evento.</w:t>
      </w:r>
    </w:p>
    <w:p w14:paraId="47A032C5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EV-C2. Informe resumen de inscripciones por procedencia</w:t>
      </w:r>
    </w:p>
    <w:p w14:paraId="67C8981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157F931C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Permite acreditar la atracción externa del evento mediante datos agregados sobre procedencia de las personas inscritas y, en su caso, diversidad de países de origen o participación internacional.</w:t>
      </w:r>
    </w:p>
    <w:p w14:paraId="5A3B4A19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2F96926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Edición o última edición de referencia utilizada para el cálculo.</w:t>
      </w:r>
    </w:p>
    <w:p w14:paraId="3E7A38ED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proofErr w:type="gramStart"/>
      <w:r w:rsidRPr="0091569F">
        <w:rPr>
          <w:lang w:val="es-ES"/>
        </w:rPr>
        <w:t>Total</w:t>
      </w:r>
      <w:proofErr w:type="gramEnd"/>
      <w:r w:rsidRPr="0091569F">
        <w:rPr>
          <w:lang w:val="es-ES"/>
        </w:rPr>
        <w:t xml:space="preserve"> de inscripciones computables.</w:t>
      </w:r>
    </w:p>
    <w:p w14:paraId="71E6C3F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Desglose agregado por procedencia territorial y, en su caso, por países.</w:t>
      </w:r>
    </w:p>
    <w:p w14:paraId="3CF811AD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Porcentaje de no residentes en la Comunitat Valenciana u otro indicador exigido.</w:t>
      </w:r>
    </w:p>
    <w:p w14:paraId="13CAEFF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responsable e identificación del soporte base de inscripciones.</w:t>
      </w:r>
    </w:p>
    <w:p w14:paraId="6B63BF13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0165BEE0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A6238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3CADD3F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EV-C2. INFORME RESUMEN DE INSCRIPCIONES POR PROCEDENCIA</w:t>
            </w:r>
          </w:p>
          <w:p w14:paraId="73A9E0E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INFORME RESUMEN DE INSCRIPCIONES POR PROCEDENCIA</w:t>
            </w:r>
          </w:p>
          <w:p w14:paraId="5725076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organizadora: [...............................................................]</w:t>
            </w:r>
          </w:p>
          <w:p w14:paraId="429906C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Evento / edición de referencia: [.....................................................]</w:t>
            </w:r>
          </w:p>
          <w:p w14:paraId="03A6DC44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Fecha de celebración o referencia: [.................................................]</w:t>
            </w:r>
          </w:p>
          <w:p w14:paraId="335CBE7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INSCRIPCIONES TOTALES COMPUTABLES: [........]</w:t>
            </w:r>
          </w:p>
          <w:p w14:paraId="0804E4E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DESGLOSE TERRITORIAL</w:t>
            </w:r>
          </w:p>
          <w:p w14:paraId="3ECE58C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Comunitat Valenciana: [........]</w:t>
            </w:r>
          </w:p>
          <w:p w14:paraId="0D314CA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Resto de España: [........]</w:t>
            </w:r>
          </w:p>
          <w:p w14:paraId="37563B2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Procedencia internacional: [........]</w:t>
            </w:r>
          </w:p>
          <w:p w14:paraId="0228C9A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DESGLOSE POR PAÍSES (si procede)</w:t>
            </w:r>
          </w:p>
          <w:p w14:paraId="71CD984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País 1: [........] inscripciones</w:t>
            </w:r>
          </w:p>
          <w:p w14:paraId="7758095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País 2: [........] inscripciones</w:t>
            </w:r>
          </w:p>
          <w:p w14:paraId="076AC00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País 3: [........] inscripciones</w:t>
            </w:r>
          </w:p>
          <w:p w14:paraId="2554637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INDICADORES RESULTANTES</w:t>
            </w:r>
          </w:p>
          <w:p w14:paraId="3177BCA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% de personas no residentes en la Comunitat Valenciana: [........] %</w:t>
            </w:r>
          </w:p>
          <w:p w14:paraId="598DC50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– </w:t>
            </w:r>
            <w:proofErr w:type="spellStart"/>
            <w:r w:rsidRPr="0091569F">
              <w:rPr>
                <w:sz w:val="18"/>
                <w:lang w:val="es-ES"/>
              </w:rPr>
              <w:t>Nº</w:t>
            </w:r>
            <w:proofErr w:type="spellEnd"/>
            <w:r w:rsidRPr="0091569F">
              <w:rPr>
                <w:sz w:val="18"/>
                <w:lang w:val="es-ES"/>
              </w:rPr>
              <w:t xml:space="preserve"> de países acreditados: [........]</w:t>
            </w:r>
          </w:p>
          <w:p w14:paraId="2ECDC19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La entidad declara que dispone del listado base de inscripciones, que podrá aportarse</w:t>
            </w:r>
          </w:p>
          <w:p w14:paraId="2688A25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de forma anonimizada a efectos de verificación.</w:t>
            </w:r>
          </w:p>
          <w:p w14:paraId="62C886F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41EECE1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responsable: [................................]</w:t>
            </w:r>
          </w:p>
        </w:tc>
      </w:tr>
    </w:tbl>
    <w:p w14:paraId="37583B6B" w14:textId="77777777" w:rsidR="005204A5" w:rsidRPr="0091569F" w:rsidRDefault="005204A5" w:rsidP="00864E41">
      <w:pPr>
        <w:jc w:val="both"/>
        <w:rPr>
          <w:lang w:val="es-ES"/>
        </w:rPr>
      </w:pPr>
    </w:p>
    <w:p w14:paraId="4EEC398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lastRenderedPageBreak/>
        <w:t>Observación de uso</w:t>
      </w:r>
    </w:p>
    <w:p w14:paraId="57671A06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Si el evento aún no se ha celebrado, debe utilizarse la última edición disponible o, en su defecto, la información de preinscripción suficientemente consolidada, explicando expresamente dicha circunstancia.</w:t>
      </w:r>
    </w:p>
    <w:p w14:paraId="295E444E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EV-C3. Memoria de interés ciudadano, participación local y continuidad</w:t>
      </w:r>
    </w:p>
    <w:p w14:paraId="206F1BEF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618F711F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 los elementos cualitativos y cuantitativos del evento vinculados a apertura, accesibilidad de inscripción, participación local, continuidad o tradición, así como la existencia de actividades complementarias cuando proceda.</w:t>
      </w:r>
    </w:p>
    <w:p w14:paraId="56F38F2C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58C86DD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Descripción del modelo de inscripción o acceso y su grado de apertura al público objetivo.</w:t>
      </w:r>
    </w:p>
    <w:p w14:paraId="1C29B4C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Datos agregados de participación local o comunitaria.</w:t>
      </w:r>
    </w:p>
    <w:p w14:paraId="070A206D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Breve reseña de continuidad o tradición de ediciones previas.</w:t>
      </w:r>
    </w:p>
    <w:p w14:paraId="2A8AA40E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Programa paralelo, actividades complementarias o acciones de integración comunitaria, si existen.</w:t>
      </w:r>
    </w:p>
    <w:p w14:paraId="23C4783E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Relación de evidencias de soporte: bases, memoria previa, programa, cartelería, etc.</w:t>
      </w:r>
    </w:p>
    <w:p w14:paraId="43459D1E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431B397C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0A9636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D569E7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EV-C3. MEMORIA DE INTERÉS CIUDADANO, PARTICIPACIÓN LOCAL Y CONTINUIDAD</w:t>
            </w:r>
          </w:p>
          <w:p w14:paraId="5F0AECD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MEMORIA BREVE DE INTERÉS CIUDADANO Y CONTINUIDAD DEL EVENTO</w:t>
            </w:r>
          </w:p>
          <w:p w14:paraId="412DB0C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Evento: [.............................................................................]</w:t>
            </w:r>
          </w:p>
          <w:p w14:paraId="10E2A71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Edición / anualidad: [.................................................................]</w:t>
            </w:r>
          </w:p>
          <w:p w14:paraId="6231FCE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organizadora: [...............................................................]</w:t>
            </w:r>
          </w:p>
          <w:p w14:paraId="32C0A71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1. APERTURA Y ACCESIBILIDAD DE INSCRIPCIÓN</w:t>
            </w:r>
          </w:p>
          <w:p w14:paraId="23D7613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[Descripción del sistema de inscripción, criterios de acceso, publicidad y apertura]</w:t>
            </w:r>
          </w:p>
          <w:p w14:paraId="18B973D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2. PARTICIPACIÓN LOCAL</w:t>
            </w:r>
          </w:p>
          <w:p w14:paraId="1D9DD86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[Datos agregados o estimación verificada de participación local / comunitaria]</w:t>
            </w:r>
          </w:p>
          <w:p w14:paraId="4B846E7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3. CONTINUIDAD O TRADICIÓN</w:t>
            </w:r>
          </w:p>
          <w:p w14:paraId="328FA7A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[Resumen de ediciones previas, años de celebración, hitos relevantes]</w:t>
            </w:r>
          </w:p>
          <w:p w14:paraId="4C1F56E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4. ACTIVIDADES COMPLEMENTARIAS</w:t>
            </w:r>
          </w:p>
          <w:p w14:paraId="6955E6A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[Programa paralelo, acciones de dinamización, actividades sociales o comunitarias]</w:t>
            </w:r>
          </w:p>
          <w:p w14:paraId="1F7FB0B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Evidencias que se adjuntan:</w:t>
            </w:r>
          </w:p>
          <w:p w14:paraId="00AA96C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Bases o reglamento de inscripción.</w:t>
            </w:r>
          </w:p>
          <w:p w14:paraId="2B67ECC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Memoria o dossier de edición previa.</w:t>
            </w:r>
          </w:p>
          <w:p w14:paraId="4CF41C0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Programa, cartelería o publicaciones.</w:t>
            </w:r>
          </w:p>
          <w:p w14:paraId="4BE4670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– Otras evidencias verificables.</w:t>
            </w:r>
          </w:p>
          <w:p w14:paraId="1450C93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7A44F94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responsable: [................................]</w:t>
            </w:r>
          </w:p>
        </w:tc>
      </w:tr>
    </w:tbl>
    <w:p w14:paraId="06792217" w14:textId="77777777" w:rsidR="005204A5" w:rsidRPr="0091569F" w:rsidRDefault="005204A5" w:rsidP="00864E41">
      <w:pPr>
        <w:jc w:val="both"/>
        <w:rPr>
          <w:lang w:val="es-ES"/>
        </w:rPr>
      </w:pPr>
    </w:p>
    <w:p w14:paraId="701D903D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393363BB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El documento debe ser breve y sintético. No se trata de repetir el dossier técnico del Bloque B, sino de concentrar los extremos que justifican específicamente la puntuación del criterio C.EV.3.</w:t>
      </w:r>
    </w:p>
    <w:p w14:paraId="0385C23F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EV-C4. Cuadro acreditativo de categorías deportivas del evento</w:t>
      </w:r>
    </w:p>
    <w:p w14:paraId="3D799F0A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7DD7064A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Sirve para acreditar de forma ordenada las categorías o tipos de participación incorporados por el evento: femenina, base/menores, adaptada, popular/participativa y, en su caso, modalidad mixta o intergeneracional.</w:t>
      </w:r>
    </w:p>
    <w:p w14:paraId="3D1945E9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lastRenderedPageBreak/>
        <w:t>Contenido mínimo recomendado</w:t>
      </w:r>
    </w:p>
    <w:p w14:paraId="0D9BCD3F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Relación clara de categorías o pruebas incluidas en el evento.</w:t>
      </w:r>
    </w:p>
    <w:p w14:paraId="2D1D95F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Identificación de cuáles son femeninas, de base/menores, adaptadas o participativas.</w:t>
      </w:r>
    </w:p>
    <w:p w14:paraId="630E374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Referencia al reglamento, programa u horario donde se acreditan.</w:t>
      </w:r>
    </w:p>
    <w:p w14:paraId="336AD0B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Observación sobre pruebas mixtas o intergeneracionales cuando existan.</w:t>
      </w:r>
    </w:p>
    <w:p w14:paraId="23D5F258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responsable o nota de remisión al documento oficial soporte.</w:t>
      </w:r>
    </w:p>
    <w:p w14:paraId="61BEE91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663B777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01105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7DDA70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EV-C4. CUADRO ACREDITATIVO DE CATEGORÍAS DEPORTIVAS DEL EVENTO</w:t>
            </w:r>
          </w:p>
          <w:p w14:paraId="3D5DE9A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CUADRO RESUMEN DE CATEGORÍAS DEL EVENTO</w:t>
            </w:r>
          </w:p>
          <w:p w14:paraId="56D955E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Evento / edición: [...................................................................]</w:t>
            </w:r>
          </w:p>
          <w:p w14:paraId="6AC2500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Fecha: [..............................................................................]</w:t>
            </w:r>
          </w:p>
          <w:p w14:paraId="3B84B160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Categorías o pruebas acreditadas:</w:t>
            </w:r>
          </w:p>
          <w:p w14:paraId="6C95766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Categoría femenina específica</w:t>
            </w:r>
          </w:p>
          <w:p w14:paraId="3CEB648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Referencia documental: [..........................................................]</w:t>
            </w:r>
          </w:p>
          <w:p w14:paraId="2D7C10C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Categoría base / menores</w:t>
            </w:r>
          </w:p>
          <w:p w14:paraId="0B9C0FD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Referencia documental: [..........................................................]</w:t>
            </w:r>
          </w:p>
          <w:p w14:paraId="7D1950E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Categoría adaptada</w:t>
            </w:r>
          </w:p>
          <w:p w14:paraId="4F41698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Referencia documental: [..........................................................]</w:t>
            </w:r>
          </w:p>
          <w:p w14:paraId="1B7B834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Modalidad popular / participativa</w:t>
            </w:r>
          </w:p>
          <w:p w14:paraId="6C67AC41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Referencia documental: [..........................................................]</w:t>
            </w:r>
          </w:p>
          <w:p w14:paraId="604830AC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proofErr w:type="gramStart"/>
            <w:r w:rsidRPr="0091569F">
              <w:rPr>
                <w:sz w:val="18"/>
                <w:lang w:val="es-ES"/>
              </w:rPr>
              <w:t>[ ]</w:t>
            </w:r>
            <w:proofErr w:type="gramEnd"/>
            <w:r w:rsidRPr="0091569F">
              <w:rPr>
                <w:sz w:val="18"/>
                <w:lang w:val="es-ES"/>
              </w:rPr>
              <w:t xml:space="preserve"> Modalidad mixta o intergeneracional</w:t>
            </w:r>
          </w:p>
          <w:p w14:paraId="4C802873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 xml:space="preserve">   Referencia documental: [..........................................................]</w:t>
            </w:r>
          </w:p>
          <w:p w14:paraId="6B9CA82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Observaciones:</w:t>
            </w:r>
          </w:p>
          <w:p w14:paraId="73ECD5D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5FD44696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6DA4CC3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responsable: [................................]</w:t>
            </w:r>
          </w:p>
        </w:tc>
      </w:tr>
    </w:tbl>
    <w:p w14:paraId="12637C2F" w14:textId="77777777" w:rsidR="005204A5" w:rsidRPr="0091569F" w:rsidRDefault="005204A5" w:rsidP="00864E41">
      <w:pPr>
        <w:jc w:val="both"/>
        <w:rPr>
          <w:lang w:val="es-ES"/>
        </w:rPr>
      </w:pPr>
    </w:p>
    <w:p w14:paraId="0D9FCA07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461635CD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Es recomendable acompañar este cuadro de una copia del programa o reglamento en el que se identifiquen visualmente las categorías señaladas, para facilitar la comprobación inmediata.</w:t>
      </w:r>
    </w:p>
    <w:p w14:paraId="5D1AC958" w14:textId="77777777" w:rsidR="005204A5" w:rsidRPr="0091569F" w:rsidRDefault="008C0E16" w:rsidP="00864E41">
      <w:pPr>
        <w:pStyle w:val="Ttulo2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DOCUMENTO EV-C5. Memoria de responsabilidad social y transparencia</w:t>
      </w:r>
    </w:p>
    <w:p w14:paraId="67AB26EF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Finalidad y cobertura</w:t>
      </w:r>
    </w:p>
    <w:p w14:paraId="2C01833B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Acredita, cuando exista, la dimensión solidaria del evento y el grado de transparencia en la publicación de resultados, datos básicos y memoria final de ejecución.</w:t>
      </w:r>
    </w:p>
    <w:p w14:paraId="5114313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Contenido mínimo recomendado</w:t>
      </w:r>
    </w:p>
    <w:p w14:paraId="0EB01EF0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Descripción de la acción solidaria o social vinculada al evento, si existe.</w:t>
      </w:r>
    </w:p>
    <w:p w14:paraId="159F9383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Importe o naturaleza de la donación, cesión o colaboración solidaria acreditada.</w:t>
      </w:r>
    </w:p>
    <w:p w14:paraId="25EAD684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Enlaces, capturas o soportes que evidencien la publicación de resultados y datos básicos del evento.</w:t>
      </w:r>
    </w:p>
    <w:p w14:paraId="3D345C32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Memoria de resultados o documento de cierre de edición.</w:t>
      </w:r>
    </w:p>
    <w:p w14:paraId="1CC1C6A1" w14:textId="77777777" w:rsidR="005204A5" w:rsidRPr="0091569F" w:rsidRDefault="008C0E16" w:rsidP="00864E41">
      <w:pPr>
        <w:pStyle w:val="Listaconvietas"/>
        <w:ind w:left="170"/>
        <w:jc w:val="both"/>
        <w:rPr>
          <w:lang w:val="es-ES"/>
        </w:rPr>
      </w:pPr>
      <w:r w:rsidRPr="0091569F">
        <w:rPr>
          <w:lang w:val="es-ES"/>
        </w:rPr>
        <w:t>Firma responsable y referencia a los anexos justificativos.</w:t>
      </w:r>
    </w:p>
    <w:p w14:paraId="50EDC782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5204A5" w:rsidRPr="0091569F" w14:paraId="57C2512E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D0BA8D5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358CEB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color w:val="1F4E79"/>
                <w:sz w:val="18"/>
                <w:lang w:val="es-ES"/>
              </w:rPr>
              <w:t>DOCUMENTO EV-C5. MEMORIA DE RESPONSABILIDAD SOCIAL Y TRANSPARENCIA</w:t>
            </w:r>
          </w:p>
          <w:p w14:paraId="10FF2C6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b/>
                <w:sz w:val="18"/>
                <w:lang w:val="es-ES"/>
              </w:rPr>
              <w:t>MEMORIA DE RESPONSABILIDAD SOCIAL Y TRANSPARENCIA DEL EVENTO</w:t>
            </w:r>
          </w:p>
          <w:p w14:paraId="28584BA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Evento / edición: [...................................................................]</w:t>
            </w:r>
          </w:p>
          <w:p w14:paraId="5E5B41BF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Entidad organizadora: [...............................................................]</w:t>
            </w:r>
          </w:p>
          <w:p w14:paraId="6DF634C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1. ACCIÓN SOCIAL O SOLIDARIA (si existe)</w:t>
            </w:r>
          </w:p>
          <w:p w14:paraId="19544BFB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lastRenderedPageBreak/>
              <w:t>[Descripción de la acción, entidad beneficiaria, forma de colaboración]</w:t>
            </w:r>
          </w:p>
          <w:p w14:paraId="51F395CD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Justificante o soporte: [.............................................................]</w:t>
            </w:r>
          </w:p>
          <w:p w14:paraId="08C6CD7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2. TRANSPARENCIA Y DIFUSIÓN DE RESULTADOS</w:t>
            </w:r>
          </w:p>
          <w:p w14:paraId="4DC50899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[Enlaces, capturas o soportes donde consten resultados, datos básicos o memoria]</w:t>
            </w:r>
          </w:p>
          <w:p w14:paraId="1AE7C288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3. DOCUMENTACIÓN FINAL DE CIERRE</w:t>
            </w:r>
          </w:p>
          <w:p w14:paraId="481E92EE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[Memoria de resultados / informe final / resumen de indicadores]</w:t>
            </w:r>
          </w:p>
          <w:p w14:paraId="57F77EC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Observaciones:</w:t>
            </w:r>
          </w:p>
          <w:p w14:paraId="4CC7EC6A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[......................................................................................]</w:t>
            </w:r>
          </w:p>
          <w:p w14:paraId="2CC580F7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Lugar y fecha: [................................]</w:t>
            </w:r>
          </w:p>
          <w:p w14:paraId="2FF15122" w14:textId="77777777" w:rsidR="005204A5" w:rsidRPr="0091569F" w:rsidRDefault="008C0E16" w:rsidP="00864E41">
            <w:pPr>
              <w:spacing w:after="20" w:line="240" w:lineRule="auto"/>
              <w:jc w:val="both"/>
              <w:rPr>
                <w:lang w:val="es-ES"/>
              </w:rPr>
            </w:pPr>
            <w:r w:rsidRPr="0091569F">
              <w:rPr>
                <w:sz w:val="18"/>
                <w:lang w:val="es-ES"/>
              </w:rPr>
              <w:t>Firma de la persona responsable: [................................]</w:t>
            </w:r>
          </w:p>
        </w:tc>
      </w:tr>
    </w:tbl>
    <w:p w14:paraId="54B124A8" w14:textId="77777777" w:rsidR="005204A5" w:rsidRPr="0091569F" w:rsidRDefault="005204A5" w:rsidP="00864E41">
      <w:pPr>
        <w:jc w:val="both"/>
        <w:rPr>
          <w:lang w:val="es-ES"/>
        </w:rPr>
      </w:pPr>
    </w:p>
    <w:p w14:paraId="2AD81DCB" w14:textId="77777777" w:rsidR="005204A5" w:rsidRPr="0091569F" w:rsidRDefault="008C0E16" w:rsidP="00864E41">
      <w:pPr>
        <w:pStyle w:val="Ttulo3"/>
        <w:spacing w:after="60"/>
        <w:jc w:val="both"/>
        <w:rPr>
          <w:lang w:val="es-ES"/>
        </w:rPr>
      </w:pPr>
      <w:r w:rsidRPr="0091569F">
        <w:rPr>
          <w:rFonts w:ascii="Arial" w:eastAsia="Arial" w:hAnsi="Arial"/>
          <w:lang w:val="es-ES"/>
        </w:rPr>
        <w:t>Observación de uso</w:t>
      </w:r>
    </w:p>
    <w:p w14:paraId="3FFBC9A4" w14:textId="77777777" w:rsidR="005204A5" w:rsidRPr="0091569F" w:rsidRDefault="008C0E16" w:rsidP="00864E41">
      <w:pPr>
        <w:pStyle w:val="Textoindependiente"/>
        <w:jc w:val="both"/>
        <w:rPr>
          <w:lang w:val="es-ES"/>
        </w:rPr>
      </w:pPr>
      <w:r w:rsidRPr="0091569F">
        <w:rPr>
          <w:lang w:val="es-ES"/>
        </w:rPr>
        <w:t>Cuando no exista acción solidaria, el documento puede centrarse en la parte de transparencia y memoria de resultados, dejando constancia expresa de que no se declara componente solidario en esa edición.</w:t>
      </w:r>
    </w:p>
    <w:p w14:paraId="5206831C" w14:textId="77777777" w:rsidR="004F6D6C" w:rsidRPr="0091569F" w:rsidRDefault="004F6D6C" w:rsidP="00864E41">
      <w:pPr>
        <w:pStyle w:val="Textoindependiente"/>
        <w:jc w:val="both"/>
        <w:rPr>
          <w:lang w:val="es-ES"/>
        </w:rPr>
      </w:pPr>
    </w:p>
    <w:p w14:paraId="6B1404A3" w14:textId="77777777" w:rsidR="004F6D6C" w:rsidRPr="0091569F" w:rsidRDefault="004F6D6C" w:rsidP="00864E41">
      <w:pPr>
        <w:pStyle w:val="Textoindependiente"/>
        <w:jc w:val="both"/>
        <w:rPr>
          <w:lang w:val="es-E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4F6D6C" w:rsidRPr="0091569F" w14:paraId="708E83FE" w14:textId="77777777">
        <w:trPr>
          <w:trHeight w:val="625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7D0750" w14:textId="77777777" w:rsidR="004F6D6C" w:rsidRPr="0091569F" w:rsidRDefault="004F6D6C" w:rsidP="00B36965">
            <w:pPr>
              <w:pStyle w:val="Textoindependiente"/>
              <w:jc w:val="center"/>
              <w:rPr>
                <w:lang w:val="es-ES"/>
              </w:rPr>
            </w:pPr>
            <w:r w:rsidRPr="0091569F">
              <w:rPr>
                <w:b/>
                <w:bCs/>
                <w:lang w:val="es-ES"/>
              </w:rPr>
              <w:t>PROTECCIÓN DE DATOS PERSONALES</w:t>
            </w:r>
          </w:p>
        </w:tc>
      </w:tr>
      <w:tr w:rsidR="004F6D6C" w:rsidRPr="0091569F" w14:paraId="616BEA50" w14:textId="77777777">
        <w:trPr>
          <w:trHeight w:val="563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A91E6" w14:textId="5AAFBDDD" w:rsidR="004F6D6C" w:rsidRPr="0091569F" w:rsidRDefault="004F6D6C" w:rsidP="00B36965">
            <w:pPr>
              <w:pStyle w:val="Textoindependiente"/>
              <w:jc w:val="center"/>
              <w:rPr>
                <w:b/>
                <w:bCs/>
                <w:lang w:val="es-ES"/>
              </w:rPr>
            </w:pPr>
            <w:r w:rsidRPr="0091569F">
              <w:rPr>
                <w:b/>
                <w:bCs/>
                <w:lang w:val="es-ES"/>
              </w:rPr>
              <w:t>Cláusulas e instrucciones de aplicación en las plantillas</w:t>
            </w:r>
          </w:p>
        </w:tc>
      </w:tr>
      <w:tr w:rsidR="004F6D6C" w:rsidRPr="0091569F" w14:paraId="1163253C" w14:textId="77777777">
        <w:trPr>
          <w:trHeight w:val="142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8DD07" w14:textId="77777777" w:rsidR="004F6D6C" w:rsidRPr="0091569F" w:rsidRDefault="004F6D6C" w:rsidP="004F6D6C">
            <w:pPr>
              <w:pStyle w:val="Textoindependiente"/>
              <w:rPr>
                <w:b/>
                <w:bCs/>
                <w:lang w:val="es-ES"/>
              </w:rPr>
            </w:pPr>
            <w:r w:rsidRPr="0091569F">
              <w:rPr>
                <w:b/>
                <w:bCs/>
                <w:lang w:val="es-ES"/>
              </w:rPr>
              <w:t>1. Instrucción general de uso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007A" w14:textId="77777777" w:rsidR="004F6D6C" w:rsidRPr="0091569F" w:rsidRDefault="004F6D6C" w:rsidP="004F6D6C">
            <w:pPr>
              <w:pStyle w:val="Textoindependiente"/>
              <w:rPr>
                <w:lang w:val="es-ES"/>
              </w:rPr>
            </w:pPr>
            <w:r w:rsidRPr="0091569F">
              <w:rPr>
                <w:lang w:val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4F6D6C" w:rsidRPr="0091569F" w14:paraId="3AD0C6B7" w14:textId="77777777">
        <w:trPr>
          <w:trHeight w:val="11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82B44" w14:textId="77777777" w:rsidR="004F6D6C" w:rsidRPr="0091569F" w:rsidRDefault="004F6D6C" w:rsidP="004F6D6C">
            <w:pPr>
              <w:pStyle w:val="Textoindependiente"/>
              <w:rPr>
                <w:b/>
                <w:bCs/>
                <w:lang w:val="es-ES"/>
              </w:rPr>
            </w:pPr>
            <w:r w:rsidRPr="0091569F">
              <w:rPr>
                <w:b/>
                <w:bCs/>
                <w:lang w:val="es-ES"/>
              </w:rPr>
              <w:t>2. Cláusula de minimización de datos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09996" w14:textId="77777777" w:rsidR="004F6D6C" w:rsidRPr="0091569F" w:rsidRDefault="004F6D6C" w:rsidP="004F6D6C">
            <w:pPr>
              <w:pStyle w:val="Textoindependiente"/>
              <w:rPr>
                <w:lang w:val="es-ES"/>
              </w:rPr>
            </w:pPr>
            <w:r w:rsidRPr="0091569F">
              <w:rPr>
                <w:lang w:val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91569F">
              <w:rPr>
                <w:lang w:val="es-ES"/>
              </w:rPr>
              <w:t>en relación a</w:t>
            </w:r>
            <w:proofErr w:type="gramEnd"/>
            <w:r w:rsidRPr="0091569F">
              <w:rPr>
                <w:lang w:val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4F6D6C" w:rsidRPr="0091569F" w14:paraId="0BE274A9" w14:textId="77777777">
        <w:trPr>
          <w:trHeight w:val="1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42F4C" w14:textId="77777777" w:rsidR="004F6D6C" w:rsidRPr="0091569F" w:rsidRDefault="004F6D6C" w:rsidP="004F6D6C">
            <w:pPr>
              <w:pStyle w:val="Textoindependiente"/>
              <w:rPr>
                <w:b/>
                <w:bCs/>
                <w:lang w:val="es-ES"/>
              </w:rPr>
            </w:pPr>
            <w:r w:rsidRPr="0091569F">
              <w:rPr>
                <w:b/>
                <w:bCs/>
                <w:lang w:val="es-ES"/>
              </w:rPr>
              <w:t>3. Declaración responsable sobre datos personales de terceras personas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7681F" w14:textId="77777777" w:rsidR="004F6D6C" w:rsidRPr="0091569F" w:rsidRDefault="004F6D6C" w:rsidP="004F6D6C">
            <w:pPr>
              <w:pStyle w:val="Textoindependiente"/>
              <w:rPr>
                <w:lang w:val="es-ES"/>
              </w:rPr>
            </w:pPr>
            <w:r w:rsidRPr="0091569F">
              <w:rPr>
                <w:lang w:val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4F6D6C" w:rsidRPr="0091569F" w14:paraId="6F17D447" w14:textId="77777777">
        <w:trPr>
          <w:trHeight w:val="139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23391" w14:textId="77777777" w:rsidR="004F6D6C" w:rsidRPr="0091569F" w:rsidRDefault="004F6D6C" w:rsidP="004F6D6C">
            <w:pPr>
              <w:pStyle w:val="Textoindependiente"/>
              <w:rPr>
                <w:b/>
                <w:bCs/>
                <w:lang w:val="es-ES"/>
              </w:rPr>
            </w:pPr>
            <w:r w:rsidRPr="0091569F">
              <w:rPr>
                <w:b/>
                <w:bCs/>
                <w:lang w:val="es-ES"/>
              </w:rPr>
              <w:t>4. Aplicación práctica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0EFAF" w14:textId="77777777" w:rsidR="004F6D6C" w:rsidRPr="0091569F" w:rsidRDefault="004F6D6C" w:rsidP="004F6D6C">
            <w:pPr>
              <w:pStyle w:val="Textoindependiente"/>
              <w:rPr>
                <w:lang w:val="es-ES"/>
              </w:rPr>
            </w:pPr>
            <w:r w:rsidRPr="0091569F">
              <w:rPr>
                <w:lang w:val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596F5022" w14:textId="77777777" w:rsidR="004F6D6C" w:rsidRPr="0091569F" w:rsidRDefault="004F6D6C" w:rsidP="00864E41">
      <w:pPr>
        <w:pStyle w:val="Textoindependiente"/>
        <w:jc w:val="both"/>
        <w:rPr>
          <w:lang w:val="es-ES"/>
        </w:rPr>
      </w:pPr>
    </w:p>
    <w:sectPr w:rsidR="004F6D6C" w:rsidRPr="0091569F" w:rsidSect="00034616">
      <w:headerReference w:type="default" r:id="rId8"/>
      <w:footerReference w:type="default" r:id="rId9"/>
      <w:pgSz w:w="12240" w:h="15840"/>
      <w:pgMar w:top="1247" w:right="1191" w:bottom="1020" w:left="119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E2EFC" w14:textId="77777777" w:rsidR="009D174F" w:rsidRDefault="009D174F" w:rsidP="000E5DB1">
      <w:pPr>
        <w:spacing w:after="0" w:line="240" w:lineRule="auto"/>
      </w:pPr>
      <w:r>
        <w:separator/>
      </w:r>
    </w:p>
  </w:endnote>
  <w:endnote w:type="continuationSeparator" w:id="0">
    <w:p w14:paraId="5FCEFA17" w14:textId="77777777" w:rsidR="009D174F" w:rsidRDefault="009D174F" w:rsidP="000E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098846"/>
      <w:docPartObj>
        <w:docPartGallery w:val="Page Numbers (Bottom of Page)"/>
        <w:docPartUnique/>
      </w:docPartObj>
    </w:sdtPr>
    <w:sdtEndPr/>
    <w:sdtContent>
      <w:p w14:paraId="7AC22622" w14:textId="5D75FCEE" w:rsidR="000E5DB1" w:rsidRDefault="004F6D6C">
        <w:pPr>
          <w:pStyle w:val="Piedepgina"/>
          <w:jc w:val="right"/>
        </w:pPr>
        <w:r w:rsidRPr="0091569F">
          <w:rPr>
            <w:rFonts w:asciiTheme="majorHAnsi" w:hAnsiTheme="majorHAnsi" w:cstheme="majorHAnsi"/>
            <w:sz w:val="20"/>
            <w:szCs w:val="20"/>
            <w:lang w:val="es-ES"/>
          </w:rPr>
          <w:t xml:space="preserve">Versión </w:t>
        </w:r>
        <w:r w:rsidR="0091569F" w:rsidRPr="0091569F">
          <w:rPr>
            <w:rFonts w:asciiTheme="majorHAnsi" w:hAnsiTheme="majorHAnsi" w:cstheme="majorHAnsi"/>
            <w:sz w:val="20"/>
            <w:szCs w:val="20"/>
            <w:lang w:val="es-ES"/>
          </w:rPr>
          <w:t xml:space="preserve">21.5.2026        </w:t>
        </w:r>
        <w:r w:rsidR="0091569F">
          <w:t xml:space="preserve">                                                                                                                          </w:t>
        </w:r>
        <w:r w:rsidR="000E5DB1">
          <w:fldChar w:fldCharType="begin"/>
        </w:r>
        <w:r w:rsidR="000E5DB1">
          <w:instrText>PAGE   \* MERGEFORMAT</w:instrText>
        </w:r>
        <w:r w:rsidR="000E5DB1">
          <w:fldChar w:fldCharType="separate"/>
        </w:r>
        <w:r w:rsidR="000E5DB1">
          <w:rPr>
            <w:lang w:val="es-ES"/>
          </w:rPr>
          <w:t>2</w:t>
        </w:r>
        <w:r w:rsidR="000E5DB1">
          <w:fldChar w:fldCharType="end"/>
        </w:r>
      </w:p>
    </w:sdtContent>
  </w:sdt>
  <w:p w14:paraId="053DE822" w14:textId="77777777" w:rsidR="000E5DB1" w:rsidRDefault="000E5D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C0E21" w14:textId="77777777" w:rsidR="009D174F" w:rsidRDefault="009D174F" w:rsidP="000E5DB1">
      <w:pPr>
        <w:spacing w:after="0" w:line="240" w:lineRule="auto"/>
      </w:pPr>
      <w:r>
        <w:separator/>
      </w:r>
    </w:p>
  </w:footnote>
  <w:footnote w:type="continuationSeparator" w:id="0">
    <w:p w14:paraId="12D46AA4" w14:textId="77777777" w:rsidR="009D174F" w:rsidRDefault="009D174F" w:rsidP="000E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675F4" w14:textId="77777777" w:rsidR="000E5DB1" w:rsidRDefault="00704A64">
    <w:pPr>
      <w:pStyle w:val="Encabezado"/>
    </w:pPr>
    <w:r>
      <w:rPr>
        <w:rFonts w:ascii="Times New Roman" w:eastAsiaTheme="minorEastAsia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7FA61593" wp14:editId="7500BEC3">
              <wp:simplePos x="0" y="0"/>
              <wp:positionH relativeFrom="column">
                <wp:posOffset>0</wp:posOffset>
              </wp:positionH>
              <wp:positionV relativeFrom="paragraph">
                <wp:posOffset>-93924</wp:posOffset>
              </wp:positionV>
              <wp:extent cx="1579880" cy="305435"/>
              <wp:effectExtent l="0" t="0" r="20320" b="18415"/>
              <wp:wrapSquare wrapText="bothSides"/>
              <wp:docPr id="21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CE40A2" w14:textId="77777777" w:rsidR="00704A64" w:rsidRDefault="00704A64" w:rsidP="00704A64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 xml:space="preserve">DN4 – C  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A6159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7.4pt;width:124.4pt;height:24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" fillcolor="#dce6f2">
              <v:textbox>
                <w:txbxContent>
                  <w:p w14:paraId="40CE40A2" w14:textId="77777777" w:rsidR="00704A64" w:rsidRDefault="00704A64" w:rsidP="00704A64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 xml:space="preserve">DN4 – C 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E5DB1" w:rsidRPr="00F32D31">
      <w:rPr>
        <w:noProof/>
      </w:rPr>
      <w:drawing>
        <wp:anchor distT="0" distB="0" distL="114300" distR="114300" simplePos="0" relativeHeight="251657728" behindDoc="0" locked="0" layoutInCell="1" allowOverlap="1" wp14:anchorId="4F1D29AC" wp14:editId="631D2328">
          <wp:simplePos x="0" y="0"/>
          <wp:positionH relativeFrom="column">
            <wp:posOffset>4272915</wp:posOffset>
          </wp:positionH>
          <wp:positionV relativeFrom="page">
            <wp:posOffset>200025</wp:posOffset>
          </wp:positionV>
          <wp:extent cx="1988457" cy="304800"/>
          <wp:effectExtent l="0" t="0" r="0" b="0"/>
          <wp:wrapNone/>
          <wp:docPr id="1037822742" name="Imagen 1037822742" descr="Ayto+FDM_2017 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Ayto+FDM_2017 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457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7CA46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0C00B2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EA4F374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029B8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6641955">
    <w:abstractNumId w:val="9"/>
  </w:num>
  <w:num w:numId="2" w16cid:durableId="411320717">
    <w:abstractNumId w:val="7"/>
  </w:num>
  <w:num w:numId="3" w16cid:durableId="1983655890">
    <w:abstractNumId w:val="6"/>
  </w:num>
  <w:num w:numId="4" w16cid:durableId="704450039">
    <w:abstractNumId w:val="5"/>
  </w:num>
  <w:num w:numId="5" w16cid:durableId="139657867">
    <w:abstractNumId w:val="8"/>
  </w:num>
  <w:num w:numId="6" w16cid:durableId="760375865">
    <w:abstractNumId w:val="3"/>
  </w:num>
  <w:num w:numId="7" w16cid:durableId="1043559870">
    <w:abstractNumId w:val="2"/>
  </w:num>
  <w:num w:numId="8" w16cid:durableId="868568409">
    <w:abstractNumId w:val="1"/>
  </w:num>
  <w:num w:numId="9" w16cid:durableId="1737239001">
    <w:abstractNumId w:val="0"/>
  </w:num>
  <w:num w:numId="10" w16cid:durableId="642272744">
    <w:abstractNumId w:val="1"/>
  </w:num>
  <w:num w:numId="11" w16cid:durableId="1398237963">
    <w:abstractNumId w:val="0"/>
  </w:num>
  <w:num w:numId="12" w16cid:durableId="295187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2475"/>
    <w:rsid w:val="000E5DB1"/>
    <w:rsid w:val="0015074B"/>
    <w:rsid w:val="00172F46"/>
    <w:rsid w:val="00222A21"/>
    <w:rsid w:val="00247060"/>
    <w:rsid w:val="0029639D"/>
    <w:rsid w:val="002B4C26"/>
    <w:rsid w:val="00325CDF"/>
    <w:rsid w:val="00326F90"/>
    <w:rsid w:val="003974C3"/>
    <w:rsid w:val="004B51D7"/>
    <w:rsid w:val="004F6D6C"/>
    <w:rsid w:val="005204A5"/>
    <w:rsid w:val="005B6957"/>
    <w:rsid w:val="005D6F3A"/>
    <w:rsid w:val="005F7CA9"/>
    <w:rsid w:val="00600021"/>
    <w:rsid w:val="00685A8C"/>
    <w:rsid w:val="006A7C45"/>
    <w:rsid w:val="00704A64"/>
    <w:rsid w:val="0071734C"/>
    <w:rsid w:val="00864E41"/>
    <w:rsid w:val="00871407"/>
    <w:rsid w:val="008C0E16"/>
    <w:rsid w:val="0091569F"/>
    <w:rsid w:val="00982486"/>
    <w:rsid w:val="009C751B"/>
    <w:rsid w:val="009D174F"/>
    <w:rsid w:val="009E3594"/>
    <w:rsid w:val="00AA1D8D"/>
    <w:rsid w:val="00AF4DD9"/>
    <w:rsid w:val="00B36965"/>
    <w:rsid w:val="00B47730"/>
    <w:rsid w:val="00CB0664"/>
    <w:rsid w:val="00D90C1E"/>
    <w:rsid w:val="00DB5CDB"/>
    <w:rsid w:val="00DE6631"/>
    <w:rsid w:val="00EB328E"/>
    <w:rsid w:val="00F25DEF"/>
    <w:rsid w:val="00F51224"/>
    <w:rsid w:val="00F63C97"/>
    <w:rsid w:val="00F94766"/>
    <w:rsid w:val="00FC693F"/>
    <w:rsid w:val="00FF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BF68A5"/>
  <w14:defaultImageDpi w14:val="300"/>
  <w15:docId w15:val="{970030F7-F06D-49A1-B0CC-75C5C52F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/>
    </w:pPr>
    <w:rPr>
      <w:rFonts w:ascii="Arial" w:eastAsia="Arial" w:hAnsi="Arial"/>
      <w:color w:val="222222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1F4E79"/>
      <w:sz w:val="25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160" w:after="60"/>
      <w:outlineLvl w:val="1"/>
    </w:pPr>
    <w:rPr>
      <w:rFonts w:asciiTheme="majorHAnsi" w:eastAsiaTheme="majorEastAsia" w:hAnsiTheme="majorHAnsi" w:cstheme="majorBidi"/>
      <w:b/>
      <w:bCs/>
      <w:color w:val="1F4E79"/>
      <w:sz w:val="23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80" w:after="4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3696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36965"/>
    <w:rPr>
      <w:rFonts w:ascii="Arial" w:eastAsia="Arial" w:hAnsi="Arial"/>
      <w:color w:val="222222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696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6965"/>
    <w:rPr>
      <w:rFonts w:ascii="Arial" w:eastAsia="Arial" w:hAnsi="Arial"/>
      <w:b/>
      <w:bCs/>
      <w:color w:val="222222"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B36965"/>
  </w:style>
  <w:style w:type="paragraph" w:styleId="Cierre">
    <w:name w:val="Closing"/>
    <w:basedOn w:val="Normal"/>
    <w:link w:val="CierreCar"/>
    <w:uiPriority w:val="99"/>
    <w:semiHidden/>
    <w:unhideWhenUsed/>
    <w:rsid w:val="00B36965"/>
    <w:pPr>
      <w:spacing w:after="0" w:line="240" w:lineRule="auto"/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Continuarlista4">
    <w:name w:val="List Continue 4"/>
    <w:basedOn w:val="Normal"/>
    <w:uiPriority w:val="99"/>
    <w:semiHidden/>
    <w:unhideWhenUsed/>
    <w:rsid w:val="00B3696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B3696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B36965"/>
    <w:pPr>
      <w:spacing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B36965"/>
    <w:rPr>
      <w:rFonts w:ascii="Arial" w:eastAsia="Arial" w:hAnsi="Arial"/>
      <w:i/>
      <w:iCs/>
      <w:color w:val="222222"/>
      <w:sz w:val="21"/>
    </w:rPr>
  </w:style>
  <w:style w:type="paragraph" w:styleId="Direccinsobre">
    <w:name w:val="envelope address"/>
    <w:basedOn w:val="Normal"/>
    <w:uiPriority w:val="99"/>
    <w:semiHidden/>
    <w:unhideWhenUsed/>
    <w:rsid w:val="00B3696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B3696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B369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B36965"/>
    <w:rPr>
      <w:rFonts w:asciiTheme="majorHAnsi" w:eastAsiaTheme="majorEastAsia" w:hAnsiTheme="majorHAnsi" w:cstheme="majorBidi"/>
      <w:color w:val="222222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B36965"/>
    <w:pPr>
      <w:spacing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B36965"/>
  </w:style>
  <w:style w:type="character" w:customStyle="1" w:styleId="FechaCar">
    <w:name w:val="Fecha Car"/>
    <w:basedOn w:val="Fuentedeprrafopredeter"/>
    <w:link w:val="Fecha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Firma">
    <w:name w:val="Signature"/>
    <w:basedOn w:val="Normal"/>
    <w:link w:val="FirmaCar"/>
    <w:uiPriority w:val="99"/>
    <w:semiHidden/>
    <w:unhideWhenUsed/>
    <w:rsid w:val="00B36965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B36965"/>
    <w:pPr>
      <w:spacing w:after="0" w:line="240" w:lineRule="auto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3696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36965"/>
    <w:rPr>
      <w:rFonts w:ascii="Consolas" w:eastAsia="Arial" w:hAnsi="Consolas"/>
      <w:color w:val="222222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210" w:hanging="21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420" w:hanging="21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630" w:hanging="21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840" w:hanging="21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1050" w:hanging="21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1260" w:hanging="21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1470" w:hanging="21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1680" w:hanging="21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B36965"/>
    <w:pPr>
      <w:spacing w:after="0" w:line="240" w:lineRule="auto"/>
      <w:ind w:left="1890" w:hanging="210"/>
    </w:pPr>
  </w:style>
  <w:style w:type="paragraph" w:styleId="Lista4">
    <w:name w:val="List 4"/>
    <w:basedOn w:val="Normal"/>
    <w:uiPriority w:val="99"/>
    <w:semiHidden/>
    <w:unhideWhenUsed/>
    <w:rsid w:val="00B3696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B36965"/>
    <w:pPr>
      <w:ind w:left="1415" w:hanging="283"/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B36965"/>
    <w:pPr>
      <w:numPr>
        <w:numId w:val="10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B36965"/>
    <w:pPr>
      <w:numPr>
        <w:numId w:val="11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B36965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B36965"/>
    <w:pPr>
      <w:numPr>
        <w:numId w:val="12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696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6965"/>
    <w:rPr>
      <w:rFonts w:ascii="Segoe UI" w:eastAsia="Arial" w:hAnsi="Segoe UI" w:cs="Segoe UI"/>
      <w:color w:val="222222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6965"/>
    <w:rPr>
      <w:rFonts w:ascii="Times New Roman" w:hAnsi="Times New Roman" w:cs="Times New Roman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B3696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B36965"/>
  </w:style>
  <w:style w:type="character" w:customStyle="1" w:styleId="SaludoCar">
    <w:name w:val="Saludo Car"/>
    <w:basedOn w:val="Fuentedeprrafopredeter"/>
    <w:link w:val="Saludo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3696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B3696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B36965"/>
    <w:rPr>
      <w:rFonts w:ascii="Arial" w:eastAsia="Arial" w:hAnsi="Arial"/>
      <w:color w:val="222222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3696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Sangranormal">
    <w:name w:val="Normal Indent"/>
    <w:basedOn w:val="Normal"/>
    <w:uiPriority w:val="99"/>
    <w:semiHidden/>
    <w:unhideWhenUsed/>
    <w:rsid w:val="00B36965"/>
    <w:pPr>
      <w:ind w:left="708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B36965"/>
    <w:pPr>
      <w:spacing w:after="0"/>
    </w:pPr>
  </w:style>
  <w:style w:type="paragraph" w:styleId="TDC1">
    <w:name w:val="toc 1"/>
    <w:basedOn w:val="Normal"/>
    <w:next w:val="Normal"/>
    <w:autoRedefine/>
    <w:uiPriority w:val="39"/>
    <w:semiHidden/>
    <w:unhideWhenUsed/>
    <w:rsid w:val="00B36965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B36965"/>
    <w:pPr>
      <w:spacing w:after="100"/>
      <w:ind w:left="21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B36965"/>
    <w:pPr>
      <w:spacing w:after="100"/>
      <w:ind w:left="42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B36965"/>
    <w:pPr>
      <w:spacing w:after="100"/>
      <w:ind w:left="63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B36965"/>
    <w:pPr>
      <w:spacing w:after="100"/>
      <w:ind w:left="84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B36965"/>
    <w:pPr>
      <w:spacing w:after="100"/>
      <w:ind w:left="105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B36965"/>
    <w:pPr>
      <w:spacing w:after="100"/>
      <w:ind w:left="126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B36965"/>
    <w:pPr>
      <w:spacing w:after="100"/>
      <w:ind w:left="147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B36965"/>
    <w:pPr>
      <w:spacing w:after="100"/>
      <w:ind w:left="168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B36965"/>
    <w:pPr>
      <w:spacing w:after="0"/>
      <w:ind w:left="210" w:hanging="210"/>
    </w:pPr>
  </w:style>
  <w:style w:type="paragraph" w:styleId="Textodebloque">
    <w:name w:val="Block Text"/>
    <w:basedOn w:val="Normal"/>
    <w:uiPriority w:val="99"/>
    <w:semiHidden/>
    <w:unhideWhenUsed/>
    <w:rsid w:val="00B369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6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6965"/>
    <w:rPr>
      <w:rFonts w:ascii="Segoe UI" w:eastAsia="Arial" w:hAnsi="Segoe UI" w:cs="Segoe UI"/>
      <w:color w:val="222222"/>
      <w:sz w:val="18"/>
      <w:szCs w:val="18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B36965"/>
    <w:pPr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B36965"/>
    <w:pPr>
      <w:spacing w:after="8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B36965"/>
    <w:rPr>
      <w:rFonts w:ascii="Arial" w:eastAsia="Arial" w:hAnsi="Arial"/>
      <w:color w:val="222222"/>
      <w:sz w:val="21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36965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36965"/>
    <w:rPr>
      <w:rFonts w:ascii="Arial" w:eastAsia="Arial" w:hAnsi="Arial"/>
      <w:color w:val="222222"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3696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36965"/>
    <w:rPr>
      <w:rFonts w:ascii="Arial" w:eastAsia="Arial" w:hAnsi="Arial"/>
      <w:color w:val="222222"/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36965"/>
    <w:pPr>
      <w:spacing w:after="0" w:line="240" w:lineRule="auto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36965"/>
    <w:rPr>
      <w:rFonts w:ascii="Consolas" w:eastAsia="Arial" w:hAnsi="Consolas"/>
      <w:color w:val="222222"/>
      <w:sz w:val="21"/>
      <w:szCs w:val="21"/>
    </w:rPr>
  </w:style>
  <w:style w:type="paragraph" w:styleId="Ttulodendice">
    <w:name w:val="index heading"/>
    <w:basedOn w:val="Normal"/>
    <w:next w:val="ndice1"/>
    <w:uiPriority w:val="99"/>
    <w:semiHidden/>
    <w:unhideWhenUsed/>
    <w:rsid w:val="00B36965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5728</Words>
  <Characters>42498</Characters>
  <Application>Microsoft Office Word</Application>
  <DocSecurity>0</DocSecurity>
  <Lines>901</Lines>
  <Paragraphs>701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cp:lastPrinted>2026-05-21T12:07:00Z</cp:lastPrinted>
  <dcterms:created xsi:type="dcterms:W3CDTF">2026-05-21T12:08:00Z</dcterms:created>
  <dcterms:modified xsi:type="dcterms:W3CDTF">2026-05-21T12:08:00Z</dcterms:modified>
  <cp:category/>
</cp:coreProperties>
</file>